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C75C4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mc:AlternateContent>
          <mc:Choice Requires="wps">
            <w:drawing>
              <wp:anchor distT="45720" distB="45720" distL="114300" distR="114300" simplePos="0" relativeHeight="25165772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64ACA" w:rsidRPr="000D67AD" w:rsidRDefault="00564ACA" w:rsidP="00492FD1">
                            <w:pPr>
                              <w:ind w:right="-23"/>
                              <w:rPr>
                                <w:rFonts w:ascii="Helios" w:hAnsi="Helios"/>
                                <w:sz w:val="12"/>
                                <w:szCs w:val="12"/>
                              </w:rPr>
                            </w:pPr>
                            <w:r w:rsidRPr="000D67AD">
                              <w:rPr>
                                <w:rFonts w:ascii="Helios" w:hAnsi="Helios"/>
                                <w:sz w:val="12"/>
                                <w:szCs w:val="12"/>
                              </w:rPr>
                              <w:t>Публичное акционерное общество</w:t>
                            </w:r>
                          </w:p>
                          <w:p w:rsidR="00564ACA" w:rsidRPr="000D67AD" w:rsidRDefault="00564AC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64ACA" w:rsidRPr="000D67AD" w:rsidRDefault="00564ACA" w:rsidP="00492FD1">
                            <w:pPr>
                              <w:ind w:right="-23"/>
                              <w:rPr>
                                <w:rFonts w:ascii="Helios" w:hAnsi="Helios"/>
                                <w:sz w:val="12"/>
                                <w:szCs w:val="12"/>
                              </w:rPr>
                            </w:pPr>
                            <w:r w:rsidRPr="000D67AD">
                              <w:rPr>
                                <w:rFonts w:ascii="Helios" w:hAnsi="Helios"/>
                                <w:sz w:val="12"/>
                                <w:szCs w:val="12"/>
                              </w:rPr>
                              <w:t>сетевая компания Центра»</w:t>
                            </w:r>
                          </w:p>
                          <w:p w:rsidR="00564ACA" w:rsidRPr="000D67AD" w:rsidRDefault="00564ACA" w:rsidP="00492FD1">
                            <w:pPr>
                              <w:ind w:right="-23"/>
                              <w:rPr>
                                <w:rFonts w:ascii="Helios" w:hAnsi="Helios"/>
                                <w:sz w:val="12"/>
                                <w:szCs w:val="12"/>
                              </w:rPr>
                            </w:pPr>
                            <w:r w:rsidRPr="000D67AD">
                              <w:rPr>
                                <w:rFonts w:ascii="Helios" w:hAnsi="Helios"/>
                                <w:sz w:val="12"/>
                                <w:szCs w:val="12"/>
                              </w:rPr>
                              <w:t>2-я Ямская ул., д. 4, Москва, 127018</w:t>
                            </w:r>
                          </w:p>
                          <w:p w:rsidR="00564ACA" w:rsidRPr="000D67AD" w:rsidRDefault="00564ACA" w:rsidP="00492FD1">
                            <w:pPr>
                              <w:ind w:right="-23"/>
                              <w:rPr>
                                <w:rFonts w:ascii="Helios" w:hAnsi="Helios"/>
                                <w:sz w:val="12"/>
                                <w:szCs w:val="12"/>
                              </w:rPr>
                            </w:pPr>
                            <w:r w:rsidRPr="000D67AD">
                              <w:rPr>
                                <w:rFonts w:ascii="Helios" w:hAnsi="Helios"/>
                                <w:sz w:val="12"/>
                                <w:szCs w:val="12"/>
                              </w:rPr>
                              <w:t>тел.: +7 (495) 747-92-92,</w:t>
                            </w:r>
                          </w:p>
                          <w:p w:rsidR="00564ACA" w:rsidRPr="000D67AD" w:rsidRDefault="00564ACA" w:rsidP="00492FD1">
                            <w:pPr>
                              <w:ind w:right="-23"/>
                              <w:rPr>
                                <w:rFonts w:ascii="Helios" w:hAnsi="Helios"/>
                                <w:sz w:val="12"/>
                                <w:szCs w:val="12"/>
                              </w:rPr>
                            </w:pPr>
                            <w:r w:rsidRPr="000D67AD">
                              <w:rPr>
                                <w:rFonts w:ascii="Helios" w:hAnsi="Helios"/>
                                <w:sz w:val="12"/>
                                <w:szCs w:val="12"/>
                              </w:rPr>
                              <w:t xml:space="preserve"> факс: +7 (495) 747-92-95, </w:t>
                            </w:r>
                          </w:p>
                          <w:p w:rsidR="00564ACA" w:rsidRPr="000D67AD" w:rsidRDefault="00564AC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64ACA" w:rsidRPr="000D67AD" w:rsidRDefault="00564AC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64ACA" w:rsidRPr="000D67AD" w:rsidRDefault="00564AC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64ACA" w:rsidRPr="005C120A" w:rsidRDefault="00564ACA"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5C120A">
                              <w:rPr>
                                <w:rFonts w:ascii="Helios" w:hAnsi="Helios"/>
                                <w:sz w:val="12"/>
                                <w:szCs w:val="12"/>
                              </w:rPr>
                              <w:t>-</w:t>
                            </w:r>
                            <w:r w:rsidRPr="000D67AD">
                              <w:rPr>
                                <w:rFonts w:ascii="Helios" w:hAnsi="Helios"/>
                                <w:sz w:val="12"/>
                                <w:szCs w:val="12"/>
                                <w:lang w:val="en-US"/>
                              </w:rPr>
                              <w:t>mail</w:t>
                            </w:r>
                            <w:r w:rsidRPr="005C120A">
                              <w:rPr>
                                <w:rFonts w:ascii="Helios" w:hAnsi="Helios"/>
                                <w:sz w:val="12"/>
                                <w:szCs w:val="12"/>
                              </w:rPr>
                              <w:t xml:space="preserve">: </w:t>
                            </w:r>
                            <w:hyperlink r:id="rId9" w:history="1">
                              <w:r w:rsidRPr="000D67AD">
                                <w:rPr>
                                  <w:rFonts w:ascii="Helios" w:hAnsi="Helios"/>
                                  <w:sz w:val="12"/>
                                  <w:szCs w:val="12"/>
                                  <w:lang w:val="en-US"/>
                                </w:rPr>
                                <w:t>posta</w:t>
                              </w:r>
                              <w:r w:rsidRPr="005C120A">
                                <w:rPr>
                                  <w:rFonts w:ascii="Helios" w:hAnsi="Helios"/>
                                  <w:sz w:val="12"/>
                                  <w:szCs w:val="12"/>
                                </w:rPr>
                                <w:t>@</w:t>
                              </w:r>
                              <w:r w:rsidRPr="000D67AD">
                                <w:rPr>
                                  <w:rFonts w:ascii="Helios" w:hAnsi="Helios"/>
                                  <w:sz w:val="12"/>
                                  <w:szCs w:val="12"/>
                                  <w:lang w:val="en-US"/>
                                </w:rPr>
                                <w:t>mrsk</w:t>
                              </w:r>
                              <w:r w:rsidRPr="005C120A">
                                <w:rPr>
                                  <w:rFonts w:ascii="Helios" w:hAnsi="Helios"/>
                                  <w:sz w:val="12"/>
                                  <w:szCs w:val="12"/>
                                </w:rPr>
                                <w:t>-1.</w:t>
                              </w:r>
                              <w:r w:rsidRPr="000D67AD">
                                <w:rPr>
                                  <w:rFonts w:ascii="Helios" w:hAnsi="Helios"/>
                                  <w:sz w:val="12"/>
                                  <w:szCs w:val="12"/>
                                  <w:lang w:val="en-US"/>
                                </w:rPr>
                                <w:t>ru</w:t>
                              </w:r>
                            </w:hyperlink>
                            <w:r w:rsidRPr="005C120A">
                              <w:rPr>
                                <w:rFonts w:ascii="Helios" w:hAnsi="Helios"/>
                                <w:sz w:val="12"/>
                                <w:szCs w:val="12"/>
                              </w:rPr>
                              <w:t xml:space="preserve">, </w:t>
                            </w:r>
                            <w:hyperlink r:id="rId10" w:history="1">
                              <w:r w:rsidRPr="000D67AD">
                                <w:rPr>
                                  <w:rFonts w:ascii="Helios" w:hAnsi="Helios"/>
                                  <w:sz w:val="12"/>
                                  <w:szCs w:val="12"/>
                                  <w:lang w:val="en-US"/>
                                </w:rPr>
                                <w:t>www</w:t>
                              </w:r>
                              <w:r w:rsidRPr="005C120A">
                                <w:rPr>
                                  <w:rFonts w:ascii="Helios" w:hAnsi="Helios"/>
                                  <w:sz w:val="12"/>
                                  <w:szCs w:val="12"/>
                                </w:rPr>
                                <w:t>.</w:t>
                              </w:r>
                              <w:r w:rsidRPr="000D67AD">
                                <w:rPr>
                                  <w:rFonts w:ascii="Helios" w:hAnsi="Helios"/>
                                  <w:sz w:val="12"/>
                                  <w:szCs w:val="12"/>
                                  <w:lang w:val="en-US"/>
                                </w:rPr>
                                <w:t>mrsk</w:t>
                              </w:r>
                              <w:r w:rsidRPr="005C120A">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64ACA" w:rsidRPr="000D67AD" w:rsidRDefault="00564ACA" w:rsidP="00492FD1">
                      <w:pPr>
                        <w:ind w:right="-23"/>
                        <w:rPr>
                          <w:rFonts w:ascii="Helios" w:hAnsi="Helios"/>
                          <w:sz w:val="12"/>
                          <w:szCs w:val="12"/>
                        </w:rPr>
                      </w:pPr>
                      <w:r w:rsidRPr="000D67AD">
                        <w:rPr>
                          <w:rFonts w:ascii="Helios" w:hAnsi="Helios"/>
                          <w:sz w:val="12"/>
                          <w:szCs w:val="12"/>
                        </w:rPr>
                        <w:t>Публичное акционерное общество</w:t>
                      </w:r>
                    </w:p>
                    <w:p w:rsidR="00564ACA" w:rsidRPr="000D67AD" w:rsidRDefault="00564AC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64ACA" w:rsidRPr="000D67AD" w:rsidRDefault="00564ACA" w:rsidP="00492FD1">
                      <w:pPr>
                        <w:ind w:right="-23"/>
                        <w:rPr>
                          <w:rFonts w:ascii="Helios" w:hAnsi="Helios"/>
                          <w:sz w:val="12"/>
                          <w:szCs w:val="12"/>
                        </w:rPr>
                      </w:pPr>
                      <w:r w:rsidRPr="000D67AD">
                        <w:rPr>
                          <w:rFonts w:ascii="Helios" w:hAnsi="Helios"/>
                          <w:sz w:val="12"/>
                          <w:szCs w:val="12"/>
                        </w:rPr>
                        <w:t>сетевая компания Центра»</w:t>
                      </w:r>
                    </w:p>
                    <w:p w:rsidR="00564ACA" w:rsidRPr="000D67AD" w:rsidRDefault="00564ACA" w:rsidP="00492FD1">
                      <w:pPr>
                        <w:ind w:right="-23"/>
                        <w:rPr>
                          <w:rFonts w:ascii="Helios" w:hAnsi="Helios"/>
                          <w:sz w:val="12"/>
                          <w:szCs w:val="12"/>
                        </w:rPr>
                      </w:pPr>
                      <w:r w:rsidRPr="000D67AD">
                        <w:rPr>
                          <w:rFonts w:ascii="Helios" w:hAnsi="Helios"/>
                          <w:sz w:val="12"/>
                          <w:szCs w:val="12"/>
                        </w:rPr>
                        <w:t>2-я Ямская ул., д. 4, Москва, 127018</w:t>
                      </w:r>
                    </w:p>
                    <w:p w:rsidR="00564ACA" w:rsidRPr="000D67AD" w:rsidRDefault="00564ACA" w:rsidP="00492FD1">
                      <w:pPr>
                        <w:ind w:right="-23"/>
                        <w:rPr>
                          <w:rFonts w:ascii="Helios" w:hAnsi="Helios"/>
                          <w:sz w:val="12"/>
                          <w:szCs w:val="12"/>
                        </w:rPr>
                      </w:pPr>
                      <w:r w:rsidRPr="000D67AD">
                        <w:rPr>
                          <w:rFonts w:ascii="Helios" w:hAnsi="Helios"/>
                          <w:sz w:val="12"/>
                          <w:szCs w:val="12"/>
                        </w:rPr>
                        <w:t>тел.: +7 (495) 747-92-92,</w:t>
                      </w:r>
                    </w:p>
                    <w:p w:rsidR="00564ACA" w:rsidRPr="000D67AD" w:rsidRDefault="00564ACA" w:rsidP="00492FD1">
                      <w:pPr>
                        <w:ind w:right="-23"/>
                        <w:rPr>
                          <w:rFonts w:ascii="Helios" w:hAnsi="Helios"/>
                          <w:sz w:val="12"/>
                          <w:szCs w:val="12"/>
                        </w:rPr>
                      </w:pPr>
                      <w:r w:rsidRPr="000D67AD">
                        <w:rPr>
                          <w:rFonts w:ascii="Helios" w:hAnsi="Helios"/>
                          <w:sz w:val="12"/>
                          <w:szCs w:val="12"/>
                        </w:rPr>
                        <w:t xml:space="preserve"> факс: +7 (495) 747-92-95, </w:t>
                      </w:r>
                    </w:p>
                    <w:p w:rsidR="00564ACA" w:rsidRPr="000D67AD" w:rsidRDefault="00564AC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64ACA" w:rsidRPr="000D67AD" w:rsidRDefault="00564AC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64ACA" w:rsidRPr="000D67AD" w:rsidRDefault="00564AC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64ACA" w:rsidRPr="005C120A" w:rsidRDefault="00564ACA"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5C120A">
                        <w:rPr>
                          <w:rFonts w:ascii="Helios" w:hAnsi="Helios"/>
                          <w:sz w:val="12"/>
                          <w:szCs w:val="12"/>
                        </w:rPr>
                        <w:t>-</w:t>
                      </w:r>
                      <w:r w:rsidRPr="000D67AD">
                        <w:rPr>
                          <w:rFonts w:ascii="Helios" w:hAnsi="Helios"/>
                          <w:sz w:val="12"/>
                          <w:szCs w:val="12"/>
                          <w:lang w:val="en-US"/>
                        </w:rPr>
                        <w:t>mail</w:t>
                      </w:r>
                      <w:r w:rsidRPr="005C120A">
                        <w:rPr>
                          <w:rFonts w:ascii="Helios" w:hAnsi="Helios"/>
                          <w:sz w:val="12"/>
                          <w:szCs w:val="12"/>
                        </w:rPr>
                        <w:t xml:space="preserve">: </w:t>
                      </w:r>
                      <w:hyperlink r:id="rId11" w:history="1">
                        <w:r w:rsidRPr="000D67AD">
                          <w:rPr>
                            <w:rFonts w:ascii="Helios" w:hAnsi="Helios"/>
                            <w:sz w:val="12"/>
                            <w:szCs w:val="12"/>
                            <w:lang w:val="en-US"/>
                          </w:rPr>
                          <w:t>posta</w:t>
                        </w:r>
                        <w:r w:rsidRPr="005C120A">
                          <w:rPr>
                            <w:rFonts w:ascii="Helios" w:hAnsi="Helios"/>
                            <w:sz w:val="12"/>
                            <w:szCs w:val="12"/>
                          </w:rPr>
                          <w:t>@</w:t>
                        </w:r>
                        <w:r w:rsidRPr="000D67AD">
                          <w:rPr>
                            <w:rFonts w:ascii="Helios" w:hAnsi="Helios"/>
                            <w:sz w:val="12"/>
                            <w:szCs w:val="12"/>
                            <w:lang w:val="en-US"/>
                          </w:rPr>
                          <w:t>mrsk</w:t>
                        </w:r>
                        <w:r w:rsidRPr="005C120A">
                          <w:rPr>
                            <w:rFonts w:ascii="Helios" w:hAnsi="Helios"/>
                            <w:sz w:val="12"/>
                            <w:szCs w:val="12"/>
                          </w:rPr>
                          <w:t>-1.</w:t>
                        </w:r>
                        <w:r w:rsidRPr="000D67AD">
                          <w:rPr>
                            <w:rFonts w:ascii="Helios" w:hAnsi="Helios"/>
                            <w:sz w:val="12"/>
                            <w:szCs w:val="12"/>
                            <w:lang w:val="en-US"/>
                          </w:rPr>
                          <w:t>ru</w:t>
                        </w:r>
                      </w:hyperlink>
                      <w:r w:rsidRPr="005C120A">
                        <w:rPr>
                          <w:rFonts w:ascii="Helios" w:hAnsi="Helios"/>
                          <w:sz w:val="12"/>
                          <w:szCs w:val="12"/>
                        </w:rPr>
                        <w:t xml:space="preserve">, </w:t>
                      </w:r>
                      <w:hyperlink r:id="rId12" w:history="1">
                        <w:r w:rsidRPr="000D67AD">
                          <w:rPr>
                            <w:rFonts w:ascii="Helios" w:hAnsi="Helios"/>
                            <w:sz w:val="12"/>
                            <w:szCs w:val="12"/>
                            <w:lang w:val="en-US"/>
                          </w:rPr>
                          <w:t>www</w:t>
                        </w:r>
                        <w:r w:rsidRPr="005C120A">
                          <w:rPr>
                            <w:rFonts w:ascii="Helios" w:hAnsi="Helios"/>
                            <w:sz w:val="12"/>
                            <w:szCs w:val="12"/>
                          </w:rPr>
                          <w:t>.</w:t>
                        </w:r>
                        <w:r w:rsidRPr="000D67AD">
                          <w:rPr>
                            <w:rFonts w:ascii="Helios" w:hAnsi="Helios"/>
                            <w:sz w:val="12"/>
                            <w:szCs w:val="12"/>
                            <w:lang w:val="en-US"/>
                          </w:rPr>
                          <w:t>mrsk</w:t>
                        </w:r>
                        <w:r w:rsidRPr="005C120A">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D4554B"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D4554B" w:rsidRPr="00D4554B">
        <w:rPr>
          <w:b/>
          <w:iCs/>
          <w:szCs w:val="24"/>
        </w:rPr>
        <w:t>Договора</w:t>
      </w:r>
      <w:r w:rsidR="00D4554B" w:rsidRPr="00D4554B">
        <w:rPr>
          <w:b/>
          <w:bCs/>
          <w:szCs w:val="24"/>
        </w:rPr>
        <w:t xml:space="preserve"> </w:t>
      </w:r>
      <w:r w:rsidR="00D4554B" w:rsidRPr="00D4554B">
        <w:rPr>
          <w:b/>
          <w:szCs w:val="24"/>
        </w:rPr>
        <w:t xml:space="preserve">на выполнение СМР и ПНР в рамках договора технологического присоединения КЛ-10 кВ для электроснабжения зданий комплекса технических средств обучения и подготовки авиационного персонала на территории военного городка №1, в/ч 62632, г. Липецк </w:t>
      </w:r>
      <w:r w:rsidR="00D4554B" w:rsidRPr="00D4554B">
        <w:rPr>
          <w:b/>
          <w:snapToGrid w:val="0"/>
          <w:szCs w:val="24"/>
        </w:rPr>
        <w:t xml:space="preserve">для нужд ПАО «МРСК Центра» (филиала </w:t>
      </w:r>
      <w:r w:rsidR="00D4554B" w:rsidRPr="00D4554B">
        <w:rPr>
          <w:b/>
          <w:szCs w:val="24"/>
        </w:rPr>
        <w:t>«Липецкэнерго»</w:t>
      </w:r>
      <w:r w:rsidR="00D4554B" w:rsidRPr="00D4554B">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4"/>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C806CD" w:rsidP="005C120A">
      <w:pPr>
        <w:pStyle w:val="12"/>
        <w:tabs>
          <w:tab w:val="clear" w:pos="1100"/>
          <w:tab w:val="clear" w:pos="9781"/>
          <w:tab w:val="left" w:pos="567"/>
        </w:tabs>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FC2020">
          <w:rPr>
            <w:webHidden/>
          </w:rPr>
          <w:t>4</w:t>
        </w:r>
        <w:r>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sidR="00C806CD">
          <w:rPr>
            <w:webHidden/>
          </w:rPr>
          <w:fldChar w:fldCharType="begin"/>
        </w:r>
        <w:r w:rsidR="00306748">
          <w:rPr>
            <w:webHidden/>
          </w:rPr>
          <w:instrText xml:space="preserve"> PAGEREF _Toc471823115 \h </w:instrText>
        </w:r>
        <w:r w:rsidR="00C806CD">
          <w:rPr>
            <w:webHidden/>
          </w:rPr>
        </w:r>
        <w:r w:rsidR="00C806CD">
          <w:rPr>
            <w:webHidden/>
          </w:rPr>
          <w:fldChar w:fldCharType="separate"/>
        </w:r>
        <w:r w:rsidR="00FC2020">
          <w:rPr>
            <w:webHidden/>
          </w:rPr>
          <w:t>4</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sidR="00C806CD">
          <w:rPr>
            <w:webHidden/>
          </w:rPr>
          <w:fldChar w:fldCharType="begin"/>
        </w:r>
        <w:r w:rsidR="00306748">
          <w:rPr>
            <w:webHidden/>
          </w:rPr>
          <w:instrText xml:space="preserve"> PAGEREF _Toc471823116 \h </w:instrText>
        </w:r>
        <w:r w:rsidR="00C806CD">
          <w:rPr>
            <w:webHidden/>
          </w:rPr>
        </w:r>
        <w:r w:rsidR="00C806CD">
          <w:rPr>
            <w:webHidden/>
          </w:rPr>
          <w:fldChar w:fldCharType="separate"/>
        </w:r>
        <w:r w:rsidR="00FC2020">
          <w:rPr>
            <w:webHidden/>
          </w:rPr>
          <w:t>5</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sidR="00C806CD">
          <w:rPr>
            <w:webHidden/>
          </w:rPr>
          <w:fldChar w:fldCharType="begin"/>
        </w:r>
        <w:r w:rsidR="00306748">
          <w:rPr>
            <w:webHidden/>
          </w:rPr>
          <w:instrText xml:space="preserve"> PAGEREF _Toc471823117 \h </w:instrText>
        </w:r>
        <w:r w:rsidR="00C806CD">
          <w:rPr>
            <w:webHidden/>
          </w:rPr>
        </w:r>
        <w:r w:rsidR="00C806CD">
          <w:rPr>
            <w:webHidden/>
          </w:rPr>
          <w:fldChar w:fldCharType="separate"/>
        </w:r>
        <w:r w:rsidR="00FC2020">
          <w:rPr>
            <w:webHidden/>
          </w:rPr>
          <w:t>6</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sidR="00C806CD">
          <w:rPr>
            <w:webHidden/>
          </w:rPr>
          <w:fldChar w:fldCharType="begin"/>
        </w:r>
        <w:r w:rsidR="00306748">
          <w:rPr>
            <w:webHidden/>
          </w:rPr>
          <w:instrText xml:space="preserve"> PAGEREF _Toc471823118 \h </w:instrText>
        </w:r>
        <w:r w:rsidR="00C806CD">
          <w:rPr>
            <w:webHidden/>
          </w:rPr>
        </w:r>
        <w:r w:rsidR="00C806CD">
          <w:rPr>
            <w:webHidden/>
          </w:rPr>
          <w:fldChar w:fldCharType="separate"/>
        </w:r>
        <w:r w:rsidR="00FC2020">
          <w:rPr>
            <w:webHidden/>
          </w:rPr>
          <w:t>6</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sidR="00C806CD">
          <w:rPr>
            <w:webHidden/>
          </w:rPr>
          <w:fldChar w:fldCharType="begin"/>
        </w:r>
        <w:r w:rsidR="00306748">
          <w:rPr>
            <w:webHidden/>
          </w:rPr>
          <w:instrText xml:space="preserve"> PAGEREF _Toc471823119 \h </w:instrText>
        </w:r>
        <w:r w:rsidR="00C806CD">
          <w:rPr>
            <w:webHidden/>
          </w:rPr>
        </w:r>
        <w:r w:rsidR="00C806CD">
          <w:rPr>
            <w:webHidden/>
          </w:rPr>
          <w:fldChar w:fldCharType="separate"/>
        </w:r>
        <w:r w:rsidR="00FC2020">
          <w:rPr>
            <w:webHidden/>
          </w:rPr>
          <w:t>7</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sidR="00C806CD">
          <w:rPr>
            <w:webHidden/>
          </w:rPr>
          <w:fldChar w:fldCharType="begin"/>
        </w:r>
        <w:r w:rsidR="00306748">
          <w:rPr>
            <w:webHidden/>
          </w:rPr>
          <w:instrText xml:space="preserve"> PAGEREF _Toc471823120 \h </w:instrText>
        </w:r>
        <w:r w:rsidR="00C806CD">
          <w:rPr>
            <w:webHidden/>
          </w:rPr>
        </w:r>
        <w:r w:rsidR="00C806CD">
          <w:rPr>
            <w:webHidden/>
          </w:rPr>
          <w:fldChar w:fldCharType="separate"/>
        </w:r>
        <w:r w:rsidR="00FC2020">
          <w:rPr>
            <w:webHidden/>
          </w:rPr>
          <w:t>8</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sidR="00C806CD">
          <w:rPr>
            <w:webHidden/>
          </w:rPr>
          <w:fldChar w:fldCharType="begin"/>
        </w:r>
        <w:r w:rsidR="00306748">
          <w:rPr>
            <w:webHidden/>
          </w:rPr>
          <w:instrText xml:space="preserve"> PAGEREF _Toc471823124 \h </w:instrText>
        </w:r>
        <w:r w:rsidR="00C806CD">
          <w:rPr>
            <w:webHidden/>
          </w:rPr>
        </w:r>
        <w:r w:rsidR="00C806CD">
          <w:rPr>
            <w:webHidden/>
          </w:rPr>
          <w:fldChar w:fldCharType="separate"/>
        </w:r>
        <w:r w:rsidR="00FC2020">
          <w:rPr>
            <w:webHidden/>
          </w:rPr>
          <w:t>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sidR="00C806CD">
          <w:rPr>
            <w:webHidden/>
          </w:rPr>
          <w:fldChar w:fldCharType="begin"/>
        </w:r>
        <w:r w:rsidR="00306748">
          <w:rPr>
            <w:webHidden/>
          </w:rPr>
          <w:instrText xml:space="preserve"> PAGEREF _Toc471823128 \h </w:instrText>
        </w:r>
        <w:r w:rsidR="00C806CD">
          <w:rPr>
            <w:webHidden/>
          </w:rPr>
        </w:r>
        <w:r w:rsidR="00C806CD">
          <w:rPr>
            <w:webHidden/>
          </w:rPr>
          <w:fldChar w:fldCharType="separate"/>
        </w:r>
        <w:r w:rsidR="00FC2020">
          <w:rPr>
            <w:webHidden/>
          </w:rPr>
          <w:t>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sidR="00C806CD">
          <w:rPr>
            <w:webHidden/>
          </w:rPr>
          <w:fldChar w:fldCharType="begin"/>
        </w:r>
        <w:r w:rsidR="00306748">
          <w:rPr>
            <w:webHidden/>
          </w:rPr>
          <w:instrText xml:space="preserve"> PAGEREF _Toc471823132 \h </w:instrText>
        </w:r>
        <w:r w:rsidR="00C806CD">
          <w:rPr>
            <w:webHidden/>
          </w:rPr>
        </w:r>
        <w:r w:rsidR="00C806CD">
          <w:rPr>
            <w:webHidden/>
          </w:rPr>
          <w:fldChar w:fldCharType="separate"/>
        </w:r>
        <w:r w:rsidR="00FC2020">
          <w:rPr>
            <w:webHidden/>
          </w:rPr>
          <w:t>10</w:t>
        </w:r>
        <w:r w:rsidR="00C806CD">
          <w:rPr>
            <w:webHidden/>
          </w:rPr>
          <w:fldChar w:fldCharType="end"/>
        </w:r>
      </w:hyperlink>
    </w:p>
    <w:p w:rsidR="00306748" w:rsidRDefault="00564ACA" w:rsidP="005C120A">
      <w:pPr>
        <w:pStyle w:val="12"/>
        <w:tabs>
          <w:tab w:val="clear" w:pos="1100"/>
          <w:tab w:val="clear" w:pos="9781"/>
          <w:tab w:val="left" w:pos="567"/>
        </w:tabs>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sidR="00C806CD">
          <w:rPr>
            <w:webHidden/>
          </w:rPr>
          <w:fldChar w:fldCharType="begin"/>
        </w:r>
        <w:r w:rsidR="00306748">
          <w:rPr>
            <w:webHidden/>
          </w:rPr>
          <w:instrText xml:space="preserve"> PAGEREF _Toc471823140 \h </w:instrText>
        </w:r>
        <w:r w:rsidR="00C806CD">
          <w:rPr>
            <w:webHidden/>
          </w:rPr>
        </w:r>
        <w:r w:rsidR="00C806CD">
          <w:rPr>
            <w:webHidden/>
          </w:rPr>
          <w:fldChar w:fldCharType="separate"/>
        </w:r>
        <w:r w:rsidR="00FC2020">
          <w:rPr>
            <w:webHidden/>
          </w:rPr>
          <w:t>12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sidR="00C806CD">
          <w:rPr>
            <w:webHidden/>
          </w:rPr>
          <w:fldChar w:fldCharType="begin"/>
        </w:r>
        <w:r w:rsidR="00306748">
          <w:rPr>
            <w:webHidden/>
          </w:rPr>
          <w:instrText xml:space="preserve"> PAGEREF _Toc471823141 \h </w:instrText>
        </w:r>
        <w:r w:rsidR="00C806CD">
          <w:rPr>
            <w:webHidden/>
          </w:rPr>
        </w:r>
        <w:r w:rsidR="00C806CD">
          <w:rPr>
            <w:webHidden/>
          </w:rPr>
          <w:fldChar w:fldCharType="separate"/>
        </w:r>
        <w:r w:rsidR="00FC2020">
          <w:rPr>
            <w:webHidden/>
          </w:rPr>
          <w:t>12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sidR="00C806CD">
          <w:rPr>
            <w:webHidden/>
          </w:rPr>
          <w:fldChar w:fldCharType="begin"/>
        </w:r>
        <w:r w:rsidR="00306748">
          <w:rPr>
            <w:webHidden/>
          </w:rPr>
          <w:instrText xml:space="preserve"> PAGEREF _Toc471823142 \h </w:instrText>
        </w:r>
        <w:r w:rsidR="00C806CD">
          <w:rPr>
            <w:webHidden/>
          </w:rPr>
        </w:r>
        <w:r w:rsidR="00C806CD">
          <w:rPr>
            <w:webHidden/>
          </w:rPr>
          <w:fldChar w:fldCharType="separate"/>
        </w:r>
        <w:r w:rsidR="00FC2020">
          <w:rPr>
            <w:webHidden/>
          </w:rPr>
          <w:t>12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sidR="00C806CD">
          <w:rPr>
            <w:webHidden/>
          </w:rPr>
          <w:fldChar w:fldCharType="begin"/>
        </w:r>
        <w:r w:rsidR="00306748">
          <w:rPr>
            <w:webHidden/>
          </w:rPr>
          <w:instrText xml:space="preserve"> PAGEREF _Toc471823143 \h </w:instrText>
        </w:r>
        <w:r w:rsidR="00C806CD">
          <w:rPr>
            <w:webHidden/>
          </w:rPr>
        </w:r>
        <w:r w:rsidR="00C806CD">
          <w:rPr>
            <w:webHidden/>
          </w:rPr>
          <w:fldChar w:fldCharType="separate"/>
        </w:r>
        <w:r w:rsidR="00FC2020">
          <w:rPr>
            <w:webHidden/>
          </w:rPr>
          <w:t>13</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sidR="00C806CD">
          <w:rPr>
            <w:webHidden/>
          </w:rPr>
          <w:fldChar w:fldCharType="begin"/>
        </w:r>
        <w:r w:rsidR="00306748">
          <w:rPr>
            <w:webHidden/>
          </w:rPr>
          <w:instrText xml:space="preserve"> PAGEREF _Toc471823148 \h </w:instrText>
        </w:r>
        <w:r w:rsidR="00C806CD">
          <w:rPr>
            <w:webHidden/>
          </w:rPr>
        </w:r>
        <w:r w:rsidR="00C806CD">
          <w:rPr>
            <w:webHidden/>
          </w:rPr>
          <w:fldChar w:fldCharType="separate"/>
        </w:r>
        <w:r w:rsidR="00FC2020">
          <w:rPr>
            <w:webHidden/>
          </w:rPr>
          <w:t>22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sidR="00C806CD">
          <w:rPr>
            <w:webHidden/>
          </w:rPr>
          <w:fldChar w:fldCharType="begin"/>
        </w:r>
        <w:r w:rsidR="00306748">
          <w:rPr>
            <w:webHidden/>
          </w:rPr>
          <w:instrText xml:space="preserve"> PAGEREF _Toc471823157 \h </w:instrText>
        </w:r>
        <w:r w:rsidR="00C806CD">
          <w:rPr>
            <w:webHidden/>
          </w:rPr>
        </w:r>
        <w:r w:rsidR="00C806CD">
          <w:rPr>
            <w:webHidden/>
          </w:rPr>
          <w:fldChar w:fldCharType="separate"/>
        </w:r>
        <w:r w:rsidR="00FC2020">
          <w:rPr>
            <w:webHidden/>
          </w:rPr>
          <w:t>31</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sidR="00C806CD">
          <w:rPr>
            <w:webHidden/>
          </w:rPr>
          <w:fldChar w:fldCharType="begin"/>
        </w:r>
        <w:r w:rsidR="00306748">
          <w:rPr>
            <w:webHidden/>
          </w:rPr>
          <w:instrText xml:space="preserve"> PAGEREF _Toc471823161 \h </w:instrText>
        </w:r>
        <w:r w:rsidR="00C806CD">
          <w:rPr>
            <w:webHidden/>
          </w:rPr>
        </w:r>
        <w:r w:rsidR="00C806CD">
          <w:rPr>
            <w:webHidden/>
          </w:rPr>
          <w:fldChar w:fldCharType="separate"/>
        </w:r>
        <w:r w:rsidR="00FC2020">
          <w:rPr>
            <w:webHidden/>
          </w:rPr>
          <w:t>32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sidR="00C806CD">
          <w:rPr>
            <w:webHidden/>
          </w:rPr>
          <w:fldChar w:fldCharType="begin"/>
        </w:r>
        <w:r w:rsidR="00306748">
          <w:rPr>
            <w:webHidden/>
          </w:rPr>
          <w:instrText xml:space="preserve"> PAGEREF _Toc471823164 \h </w:instrText>
        </w:r>
        <w:r w:rsidR="00C806CD">
          <w:rPr>
            <w:webHidden/>
          </w:rPr>
        </w:r>
        <w:r w:rsidR="00C806CD">
          <w:rPr>
            <w:webHidden/>
          </w:rPr>
          <w:fldChar w:fldCharType="separate"/>
        </w:r>
        <w:r w:rsidR="00FC2020">
          <w:rPr>
            <w:webHidden/>
          </w:rPr>
          <w:t>32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sidR="00C806CD">
          <w:rPr>
            <w:webHidden/>
          </w:rPr>
          <w:fldChar w:fldCharType="begin"/>
        </w:r>
        <w:r w:rsidR="00306748">
          <w:rPr>
            <w:webHidden/>
          </w:rPr>
          <w:instrText xml:space="preserve"> PAGEREF _Toc471823168 \h </w:instrText>
        </w:r>
        <w:r w:rsidR="00C806CD">
          <w:rPr>
            <w:webHidden/>
          </w:rPr>
        </w:r>
        <w:r w:rsidR="00C806CD">
          <w:rPr>
            <w:webHidden/>
          </w:rPr>
          <w:fldChar w:fldCharType="separate"/>
        </w:r>
        <w:r w:rsidR="00FC2020">
          <w:rPr>
            <w:webHidden/>
          </w:rPr>
          <w:t>33</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sidR="00C806CD">
          <w:rPr>
            <w:webHidden/>
          </w:rPr>
          <w:fldChar w:fldCharType="begin"/>
        </w:r>
        <w:r w:rsidR="00306748">
          <w:rPr>
            <w:webHidden/>
          </w:rPr>
          <w:instrText xml:space="preserve"> PAGEREF _Toc471823173 \h </w:instrText>
        </w:r>
        <w:r w:rsidR="00C806CD">
          <w:rPr>
            <w:webHidden/>
          </w:rPr>
        </w:r>
        <w:r w:rsidR="00C806CD">
          <w:rPr>
            <w:webHidden/>
          </w:rPr>
          <w:fldChar w:fldCharType="separate"/>
        </w:r>
        <w:r w:rsidR="00FC2020">
          <w:rPr>
            <w:webHidden/>
          </w:rPr>
          <w:t>33</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sidR="00C806CD">
          <w:rPr>
            <w:webHidden/>
          </w:rPr>
          <w:fldChar w:fldCharType="begin"/>
        </w:r>
        <w:r w:rsidR="00306748">
          <w:rPr>
            <w:webHidden/>
          </w:rPr>
          <w:instrText xml:space="preserve"> PAGEREF _Toc471823177 \h </w:instrText>
        </w:r>
        <w:r w:rsidR="00C806CD">
          <w:rPr>
            <w:webHidden/>
          </w:rPr>
        </w:r>
        <w:r w:rsidR="00C806CD">
          <w:rPr>
            <w:webHidden/>
          </w:rPr>
          <w:fldChar w:fldCharType="separate"/>
        </w:r>
        <w:r w:rsidR="00FC2020">
          <w:rPr>
            <w:webHidden/>
          </w:rPr>
          <w:t>36</w:t>
        </w:r>
        <w:r w:rsidR="00C806CD">
          <w:rPr>
            <w:webHidden/>
          </w:rPr>
          <w:fldChar w:fldCharType="end"/>
        </w:r>
      </w:hyperlink>
    </w:p>
    <w:p w:rsidR="00306748" w:rsidRPr="00FD463B"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00C806CD" w:rsidRPr="00FD463B">
          <w:rPr>
            <w:webHidden/>
          </w:rPr>
          <w:fldChar w:fldCharType="begin"/>
        </w:r>
        <w:r w:rsidR="00306748" w:rsidRPr="00FD463B">
          <w:rPr>
            <w:webHidden/>
          </w:rPr>
          <w:instrText xml:space="preserve"> PAGEREF _Toc471823191 \h </w:instrText>
        </w:r>
        <w:r w:rsidR="00C806CD" w:rsidRPr="00FD463B">
          <w:rPr>
            <w:webHidden/>
          </w:rPr>
        </w:r>
        <w:r w:rsidR="00C806CD" w:rsidRPr="00FD463B">
          <w:rPr>
            <w:webHidden/>
          </w:rPr>
          <w:fldChar w:fldCharType="separate"/>
        </w:r>
        <w:r w:rsidR="00FC2020">
          <w:rPr>
            <w:webHidden/>
          </w:rPr>
          <w:t>37</w:t>
        </w:r>
        <w:r w:rsidR="00C806CD" w:rsidRPr="00FD463B">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00C806CD" w:rsidRPr="00FD463B">
          <w:rPr>
            <w:webHidden/>
          </w:rPr>
          <w:fldChar w:fldCharType="begin"/>
        </w:r>
        <w:r w:rsidR="00306748" w:rsidRPr="00FD463B">
          <w:rPr>
            <w:webHidden/>
          </w:rPr>
          <w:instrText xml:space="preserve"> PAGEREF _Toc471823192 \h </w:instrText>
        </w:r>
        <w:r w:rsidR="00C806CD" w:rsidRPr="00FD463B">
          <w:rPr>
            <w:webHidden/>
          </w:rPr>
        </w:r>
        <w:r w:rsidR="00C806CD" w:rsidRPr="00FD463B">
          <w:rPr>
            <w:webHidden/>
          </w:rPr>
          <w:fldChar w:fldCharType="separate"/>
        </w:r>
        <w:r w:rsidR="00FC2020">
          <w:rPr>
            <w:webHidden/>
          </w:rPr>
          <w:t>38</w:t>
        </w:r>
        <w:r w:rsidR="00C806CD" w:rsidRPr="00FD463B">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sidR="00C806CD">
          <w:rPr>
            <w:webHidden/>
          </w:rPr>
          <w:fldChar w:fldCharType="begin"/>
        </w:r>
        <w:r w:rsidR="00306748">
          <w:rPr>
            <w:webHidden/>
          </w:rPr>
          <w:instrText xml:space="preserve"> PAGEREF _Toc471823193 \h </w:instrText>
        </w:r>
        <w:r w:rsidR="00C806CD">
          <w:rPr>
            <w:webHidden/>
          </w:rPr>
        </w:r>
        <w:r w:rsidR="00C806CD">
          <w:rPr>
            <w:webHidden/>
          </w:rPr>
          <w:fldChar w:fldCharType="separate"/>
        </w:r>
        <w:r w:rsidR="00FC2020">
          <w:rPr>
            <w:webHidden/>
          </w:rPr>
          <w:t>39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sidR="00C806CD">
          <w:rPr>
            <w:webHidden/>
          </w:rPr>
          <w:fldChar w:fldCharType="begin"/>
        </w:r>
        <w:r w:rsidR="00306748">
          <w:rPr>
            <w:webHidden/>
          </w:rPr>
          <w:instrText xml:space="preserve"> PAGEREF _Toc471823194 \h </w:instrText>
        </w:r>
        <w:r w:rsidR="00C806CD">
          <w:rPr>
            <w:webHidden/>
          </w:rPr>
        </w:r>
        <w:r w:rsidR="00C806CD">
          <w:rPr>
            <w:webHidden/>
          </w:rPr>
          <w:fldChar w:fldCharType="separate"/>
        </w:r>
        <w:r w:rsidR="00FC2020">
          <w:rPr>
            <w:webHidden/>
          </w:rPr>
          <w:t>39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sidR="00C806CD">
          <w:rPr>
            <w:webHidden/>
          </w:rPr>
          <w:fldChar w:fldCharType="begin"/>
        </w:r>
        <w:r w:rsidR="00306748">
          <w:rPr>
            <w:webHidden/>
          </w:rPr>
          <w:instrText xml:space="preserve"> PAGEREF _Toc471823195 \h </w:instrText>
        </w:r>
        <w:r w:rsidR="00C806CD">
          <w:rPr>
            <w:webHidden/>
          </w:rPr>
        </w:r>
        <w:r w:rsidR="00C806CD">
          <w:rPr>
            <w:webHidden/>
          </w:rPr>
          <w:fldChar w:fldCharType="separate"/>
        </w:r>
        <w:r w:rsidR="00FC2020">
          <w:rPr>
            <w:webHidden/>
          </w:rPr>
          <w:t>40</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sidR="00C806CD">
          <w:rPr>
            <w:webHidden/>
          </w:rPr>
          <w:fldChar w:fldCharType="begin"/>
        </w:r>
        <w:r w:rsidR="00306748">
          <w:rPr>
            <w:webHidden/>
          </w:rPr>
          <w:instrText xml:space="preserve"> PAGEREF _Toc471823196 \h </w:instrText>
        </w:r>
        <w:r w:rsidR="00C806CD">
          <w:rPr>
            <w:webHidden/>
          </w:rPr>
        </w:r>
        <w:r w:rsidR="00C806CD">
          <w:rPr>
            <w:webHidden/>
          </w:rPr>
          <w:fldChar w:fldCharType="separate"/>
        </w:r>
        <w:r w:rsidR="00FC2020">
          <w:rPr>
            <w:webHidden/>
          </w:rPr>
          <w:t>41</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sidR="00C806CD">
          <w:rPr>
            <w:webHidden/>
          </w:rPr>
          <w:fldChar w:fldCharType="begin"/>
        </w:r>
        <w:r w:rsidR="00306748">
          <w:rPr>
            <w:webHidden/>
          </w:rPr>
          <w:instrText xml:space="preserve"> PAGEREF _Toc471823197 \h </w:instrText>
        </w:r>
        <w:r w:rsidR="00C806CD">
          <w:rPr>
            <w:webHidden/>
          </w:rPr>
        </w:r>
        <w:r w:rsidR="00C806CD">
          <w:rPr>
            <w:webHidden/>
          </w:rPr>
          <w:fldChar w:fldCharType="separate"/>
        </w:r>
        <w:r w:rsidR="00FC2020">
          <w:rPr>
            <w:webHidden/>
          </w:rPr>
          <w:t>42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sidR="00C806CD">
          <w:rPr>
            <w:webHidden/>
          </w:rPr>
          <w:fldChar w:fldCharType="begin"/>
        </w:r>
        <w:r w:rsidR="00306748">
          <w:rPr>
            <w:webHidden/>
          </w:rPr>
          <w:instrText xml:space="preserve"> PAGEREF _Toc471823198 \h </w:instrText>
        </w:r>
        <w:r w:rsidR="00C806CD">
          <w:rPr>
            <w:webHidden/>
          </w:rPr>
        </w:r>
        <w:r w:rsidR="00C806CD">
          <w:rPr>
            <w:webHidden/>
          </w:rPr>
          <w:fldChar w:fldCharType="separate"/>
        </w:r>
        <w:r w:rsidR="00FC2020">
          <w:rPr>
            <w:webHidden/>
          </w:rPr>
          <w:t>43</w:t>
        </w:r>
        <w:r w:rsidR="00C806CD">
          <w:rPr>
            <w:webHidden/>
          </w:rPr>
          <w:fldChar w:fldCharType="end"/>
        </w:r>
      </w:hyperlink>
    </w:p>
    <w:p w:rsidR="00306748" w:rsidRDefault="00564ACA" w:rsidP="005C120A">
      <w:pPr>
        <w:pStyle w:val="12"/>
        <w:tabs>
          <w:tab w:val="clear" w:pos="1100"/>
          <w:tab w:val="clear" w:pos="9781"/>
          <w:tab w:val="left" w:pos="567"/>
        </w:tabs>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sidR="00C806CD">
          <w:rPr>
            <w:webHidden/>
          </w:rPr>
          <w:fldChar w:fldCharType="begin"/>
        </w:r>
        <w:r w:rsidR="00306748">
          <w:rPr>
            <w:webHidden/>
          </w:rPr>
          <w:instrText xml:space="preserve"> PAGEREF _Toc471823199 \h </w:instrText>
        </w:r>
        <w:r w:rsidR="00C806CD">
          <w:rPr>
            <w:webHidden/>
          </w:rPr>
        </w:r>
        <w:r w:rsidR="00C806CD">
          <w:rPr>
            <w:webHidden/>
          </w:rPr>
          <w:fldChar w:fldCharType="separate"/>
        </w:r>
        <w:r w:rsidR="00FC2020">
          <w:rPr>
            <w:webHidden/>
          </w:rPr>
          <w:t>44</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sidR="00C806CD">
          <w:rPr>
            <w:webHidden/>
          </w:rPr>
          <w:fldChar w:fldCharType="begin"/>
        </w:r>
        <w:r w:rsidR="00306748">
          <w:rPr>
            <w:webHidden/>
          </w:rPr>
          <w:instrText xml:space="preserve"> PAGEREF _Toc471823200 \h </w:instrText>
        </w:r>
        <w:r w:rsidR="00C806CD">
          <w:rPr>
            <w:webHidden/>
          </w:rPr>
        </w:r>
        <w:r w:rsidR="00C806CD">
          <w:rPr>
            <w:webHidden/>
          </w:rPr>
          <w:fldChar w:fldCharType="separate"/>
        </w:r>
        <w:r w:rsidR="00FC2020">
          <w:rPr>
            <w:webHidden/>
          </w:rPr>
          <w:t>44</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sidR="00C806CD">
          <w:rPr>
            <w:webHidden/>
          </w:rPr>
          <w:fldChar w:fldCharType="begin"/>
        </w:r>
        <w:r w:rsidR="00306748">
          <w:rPr>
            <w:webHidden/>
          </w:rPr>
          <w:instrText xml:space="preserve"> PAGEREF _Toc471823203 \h </w:instrText>
        </w:r>
        <w:r w:rsidR="00C806CD">
          <w:rPr>
            <w:webHidden/>
          </w:rPr>
        </w:r>
        <w:r w:rsidR="00C806CD">
          <w:rPr>
            <w:webHidden/>
          </w:rPr>
          <w:fldChar w:fldCharType="separate"/>
        </w:r>
        <w:r w:rsidR="00FC2020">
          <w:rPr>
            <w:webHidden/>
          </w:rPr>
          <w:t>44</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sidR="00C806CD">
          <w:rPr>
            <w:webHidden/>
          </w:rPr>
          <w:fldChar w:fldCharType="begin"/>
        </w:r>
        <w:r w:rsidR="00306748">
          <w:rPr>
            <w:webHidden/>
          </w:rPr>
          <w:instrText xml:space="preserve"> PAGEREF _Toc471823205 \h </w:instrText>
        </w:r>
        <w:r w:rsidR="00C806CD">
          <w:rPr>
            <w:webHidden/>
          </w:rPr>
        </w:r>
        <w:r w:rsidR="00C806CD">
          <w:rPr>
            <w:webHidden/>
          </w:rPr>
          <w:fldChar w:fldCharType="separate"/>
        </w:r>
        <w:r w:rsidR="00FC2020">
          <w:rPr>
            <w:webHidden/>
          </w:rPr>
          <w:t>44</w:t>
        </w:r>
        <w:r w:rsidR="00C806CD">
          <w:rPr>
            <w:webHidden/>
          </w:rPr>
          <w:fldChar w:fldCharType="end"/>
        </w:r>
      </w:hyperlink>
    </w:p>
    <w:p w:rsidR="00306748" w:rsidRDefault="00564ACA" w:rsidP="005C120A">
      <w:pPr>
        <w:pStyle w:val="12"/>
        <w:tabs>
          <w:tab w:val="clear" w:pos="1100"/>
          <w:tab w:val="clear" w:pos="9781"/>
          <w:tab w:val="left" w:pos="567"/>
        </w:tabs>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sidR="00C806CD">
          <w:rPr>
            <w:webHidden/>
          </w:rPr>
          <w:fldChar w:fldCharType="begin"/>
        </w:r>
        <w:r w:rsidR="00306748">
          <w:rPr>
            <w:webHidden/>
          </w:rPr>
          <w:instrText xml:space="preserve"> PAGEREF _Toc471823207 \h </w:instrText>
        </w:r>
        <w:r w:rsidR="00C806CD">
          <w:rPr>
            <w:webHidden/>
          </w:rPr>
        </w:r>
        <w:r w:rsidR="00C806CD">
          <w:rPr>
            <w:webHidden/>
          </w:rPr>
          <w:fldChar w:fldCharType="separate"/>
        </w:r>
        <w:r w:rsidR="00FC2020">
          <w:rPr>
            <w:webHidden/>
          </w:rPr>
          <w:t>45</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sidR="00C806CD">
          <w:rPr>
            <w:webHidden/>
          </w:rPr>
          <w:fldChar w:fldCharType="begin"/>
        </w:r>
        <w:r w:rsidR="00306748">
          <w:rPr>
            <w:webHidden/>
          </w:rPr>
          <w:instrText xml:space="preserve"> PAGEREF _Toc471823208 \h </w:instrText>
        </w:r>
        <w:r w:rsidR="00C806CD">
          <w:rPr>
            <w:webHidden/>
          </w:rPr>
        </w:r>
        <w:r w:rsidR="00C806CD">
          <w:rPr>
            <w:webHidden/>
          </w:rPr>
          <w:fldChar w:fldCharType="separate"/>
        </w:r>
        <w:r w:rsidR="00FC2020">
          <w:rPr>
            <w:webHidden/>
          </w:rPr>
          <w:t>45</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sidR="00C806CD">
          <w:rPr>
            <w:webHidden/>
          </w:rPr>
          <w:fldChar w:fldCharType="begin"/>
        </w:r>
        <w:r w:rsidR="00306748">
          <w:rPr>
            <w:webHidden/>
          </w:rPr>
          <w:instrText xml:space="preserve"> PAGEREF _Toc471823213 \h </w:instrText>
        </w:r>
        <w:r w:rsidR="00C806CD">
          <w:rPr>
            <w:webHidden/>
          </w:rPr>
        </w:r>
        <w:r w:rsidR="00C806CD">
          <w:rPr>
            <w:webHidden/>
          </w:rPr>
          <w:fldChar w:fldCharType="separate"/>
        </w:r>
        <w:r w:rsidR="00FC2020">
          <w:rPr>
            <w:webHidden/>
          </w:rPr>
          <w:t>51</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sidR="00C806CD">
          <w:rPr>
            <w:webHidden/>
          </w:rPr>
          <w:fldChar w:fldCharType="begin"/>
        </w:r>
        <w:r w:rsidR="00306748">
          <w:rPr>
            <w:webHidden/>
          </w:rPr>
          <w:instrText xml:space="preserve"> PAGEREF _Toc471823216 \h </w:instrText>
        </w:r>
        <w:r w:rsidR="00C806CD">
          <w:rPr>
            <w:webHidden/>
          </w:rPr>
        </w:r>
        <w:r w:rsidR="00C806CD">
          <w:rPr>
            <w:webHidden/>
          </w:rPr>
          <w:fldChar w:fldCharType="separate"/>
        </w:r>
        <w:r w:rsidR="00FC2020">
          <w:rPr>
            <w:webHidden/>
          </w:rPr>
          <w:t>55</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sidR="00C806CD">
          <w:rPr>
            <w:webHidden/>
          </w:rPr>
          <w:fldChar w:fldCharType="begin"/>
        </w:r>
        <w:r w:rsidR="00306748">
          <w:rPr>
            <w:webHidden/>
          </w:rPr>
          <w:instrText xml:space="preserve"> PAGEREF _Toc471823219 \h </w:instrText>
        </w:r>
        <w:r w:rsidR="00C806CD">
          <w:rPr>
            <w:webHidden/>
          </w:rPr>
        </w:r>
        <w:r w:rsidR="00C806CD">
          <w:rPr>
            <w:webHidden/>
          </w:rPr>
          <w:fldChar w:fldCharType="separate"/>
        </w:r>
        <w:r w:rsidR="00FC2020">
          <w:rPr>
            <w:webHidden/>
          </w:rPr>
          <w:t>57</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sidR="00C806CD">
          <w:rPr>
            <w:webHidden/>
          </w:rPr>
          <w:fldChar w:fldCharType="begin"/>
        </w:r>
        <w:r w:rsidR="00306748">
          <w:rPr>
            <w:webHidden/>
          </w:rPr>
          <w:instrText xml:space="preserve"> PAGEREF _Toc471823222 \h </w:instrText>
        </w:r>
        <w:r w:rsidR="00C806CD">
          <w:rPr>
            <w:webHidden/>
          </w:rPr>
        </w:r>
        <w:r w:rsidR="00C806CD">
          <w:rPr>
            <w:webHidden/>
          </w:rPr>
          <w:fldChar w:fldCharType="separate"/>
        </w:r>
        <w:r w:rsidR="00FC2020">
          <w:rPr>
            <w:webHidden/>
          </w:rPr>
          <w:t>59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sidR="00C806CD">
          <w:rPr>
            <w:webHidden/>
          </w:rPr>
          <w:fldChar w:fldCharType="begin"/>
        </w:r>
        <w:r w:rsidR="00306748">
          <w:rPr>
            <w:webHidden/>
          </w:rPr>
          <w:instrText xml:space="preserve"> PAGEREF _Toc471823225 \h </w:instrText>
        </w:r>
        <w:r w:rsidR="00C806CD">
          <w:rPr>
            <w:webHidden/>
          </w:rPr>
        </w:r>
        <w:r w:rsidR="00C806CD">
          <w:rPr>
            <w:webHidden/>
          </w:rPr>
          <w:fldChar w:fldCharType="separate"/>
        </w:r>
        <w:r w:rsidR="00FC2020">
          <w:rPr>
            <w:webHidden/>
          </w:rPr>
          <w:t>61</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sidR="00C806CD">
          <w:rPr>
            <w:webHidden/>
          </w:rPr>
          <w:fldChar w:fldCharType="begin"/>
        </w:r>
        <w:r w:rsidR="00306748">
          <w:rPr>
            <w:webHidden/>
          </w:rPr>
          <w:instrText xml:space="preserve"> PAGEREF _Toc471823228 \h </w:instrText>
        </w:r>
        <w:r w:rsidR="00C806CD">
          <w:rPr>
            <w:webHidden/>
          </w:rPr>
        </w:r>
        <w:r w:rsidR="00C806CD">
          <w:rPr>
            <w:webHidden/>
          </w:rPr>
          <w:fldChar w:fldCharType="separate"/>
        </w:r>
        <w:r w:rsidR="00FC2020">
          <w:rPr>
            <w:webHidden/>
          </w:rPr>
          <w:t>63</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sidR="00C806CD">
          <w:rPr>
            <w:webHidden/>
          </w:rPr>
          <w:fldChar w:fldCharType="begin"/>
        </w:r>
        <w:r w:rsidR="00306748">
          <w:rPr>
            <w:webHidden/>
          </w:rPr>
          <w:instrText xml:space="preserve"> PAGEREF _Toc471823232 \h </w:instrText>
        </w:r>
        <w:r w:rsidR="00C806CD">
          <w:rPr>
            <w:webHidden/>
          </w:rPr>
        </w:r>
        <w:r w:rsidR="00C806CD">
          <w:rPr>
            <w:webHidden/>
          </w:rPr>
          <w:fldChar w:fldCharType="separate"/>
        </w:r>
        <w:r w:rsidR="00FC2020">
          <w:rPr>
            <w:webHidden/>
          </w:rPr>
          <w:t>70</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sidR="00C806CD">
          <w:rPr>
            <w:webHidden/>
          </w:rPr>
          <w:fldChar w:fldCharType="begin"/>
        </w:r>
        <w:r w:rsidR="00306748">
          <w:rPr>
            <w:webHidden/>
          </w:rPr>
          <w:instrText xml:space="preserve"> PAGEREF _Toc471823235 \h </w:instrText>
        </w:r>
        <w:r w:rsidR="00C806CD">
          <w:rPr>
            <w:webHidden/>
          </w:rPr>
        </w:r>
        <w:r w:rsidR="00C806CD">
          <w:rPr>
            <w:webHidden/>
          </w:rPr>
          <w:fldChar w:fldCharType="separate"/>
        </w:r>
        <w:r w:rsidR="00FC2020">
          <w:rPr>
            <w:webHidden/>
          </w:rPr>
          <w:t>72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sidR="00C806CD">
          <w:rPr>
            <w:webHidden/>
          </w:rPr>
          <w:fldChar w:fldCharType="begin"/>
        </w:r>
        <w:r w:rsidR="00306748">
          <w:rPr>
            <w:webHidden/>
          </w:rPr>
          <w:instrText xml:space="preserve"> PAGEREF _Toc471823238 \h </w:instrText>
        </w:r>
        <w:r w:rsidR="00C806CD">
          <w:rPr>
            <w:webHidden/>
          </w:rPr>
        </w:r>
        <w:r w:rsidR="00C806CD">
          <w:rPr>
            <w:webHidden/>
          </w:rPr>
          <w:fldChar w:fldCharType="separate"/>
        </w:r>
        <w:r w:rsidR="00FC2020">
          <w:rPr>
            <w:webHidden/>
          </w:rPr>
          <w:t>74</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sidR="00C806CD">
          <w:rPr>
            <w:webHidden/>
          </w:rPr>
          <w:fldChar w:fldCharType="begin"/>
        </w:r>
        <w:r w:rsidR="00306748">
          <w:rPr>
            <w:webHidden/>
          </w:rPr>
          <w:instrText xml:space="preserve"> PAGEREF _Toc471823241 \h </w:instrText>
        </w:r>
        <w:r w:rsidR="00C806CD">
          <w:rPr>
            <w:webHidden/>
          </w:rPr>
        </w:r>
        <w:r w:rsidR="00C806CD">
          <w:rPr>
            <w:webHidden/>
          </w:rPr>
          <w:fldChar w:fldCharType="separate"/>
        </w:r>
        <w:r w:rsidR="00FC2020">
          <w:rPr>
            <w:webHidden/>
          </w:rPr>
          <w:t>77</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sidR="00C806CD">
          <w:rPr>
            <w:webHidden/>
          </w:rPr>
          <w:fldChar w:fldCharType="begin"/>
        </w:r>
        <w:r w:rsidR="00306748">
          <w:rPr>
            <w:webHidden/>
          </w:rPr>
          <w:instrText xml:space="preserve"> PAGEREF _Toc471823244 \h </w:instrText>
        </w:r>
        <w:r w:rsidR="00C806CD">
          <w:rPr>
            <w:webHidden/>
          </w:rPr>
        </w:r>
        <w:r w:rsidR="00C806CD">
          <w:rPr>
            <w:webHidden/>
          </w:rPr>
          <w:fldChar w:fldCharType="separate"/>
        </w:r>
        <w:r w:rsidR="00FC2020">
          <w:rPr>
            <w:webHidden/>
          </w:rPr>
          <w:t>79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sidR="00C806CD">
          <w:rPr>
            <w:webHidden/>
          </w:rPr>
          <w:fldChar w:fldCharType="begin"/>
        </w:r>
        <w:r w:rsidR="00306748">
          <w:rPr>
            <w:webHidden/>
          </w:rPr>
          <w:instrText xml:space="preserve"> PAGEREF _Toc471823247 \h </w:instrText>
        </w:r>
        <w:r w:rsidR="00C806CD">
          <w:rPr>
            <w:webHidden/>
          </w:rPr>
        </w:r>
        <w:r w:rsidR="00C806CD">
          <w:rPr>
            <w:webHidden/>
          </w:rPr>
          <w:fldChar w:fldCharType="separate"/>
        </w:r>
        <w:r w:rsidR="00FC2020">
          <w:rPr>
            <w:webHidden/>
          </w:rPr>
          <w:t>82</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sidR="00C806CD">
          <w:rPr>
            <w:webHidden/>
          </w:rPr>
          <w:fldChar w:fldCharType="begin"/>
        </w:r>
        <w:r w:rsidR="00306748">
          <w:rPr>
            <w:webHidden/>
          </w:rPr>
          <w:instrText xml:space="preserve"> PAGEREF _Toc471823254 \h </w:instrText>
        </w:r>
        <w:r w:rsidR="00C806CD">
          <w:rPr>
            <w:webHidden/>
          </w:rPr>
        </w:r>
        <w:r w:rsidR="00C806CD">
          <w:rPr>
            <w:webHidden/>
          </w:rPr>
          <w:fldChar w:fldCharType="separate"/>
        </w:r>
        <w:r w:rsidR="00FC2020">
          <w:rPr>
            <w:webHidden/>
          </w:rPr>
          <w:t>86</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sidR="00C806CD">
          <w:rPr>
            <w:webHidden/>
          </w:rPr>
          <w:fldChar w:fldCharType="begin"/>
        </w:r>
        <w:r w:rsidR="00306748">
          <w:rPr>
            <w:webHidden/>
          </w:rPr>
          <w:instrText xml:space="preserve"> PAGEREF _Toc471823257 \h </w:instrText>
        </w:r>
        <w:r w:rsidR="00C806CD">
          <w:rPr>
            <w:webHidden/>
          </w:rPr>
        </w:r>
        <w:r w:rsidR="00C806CD">
          <w:rPr>
            <w:webHidden/>
          </w:rPr>
          <w:fldChar w:fldCharType="separate"/>
        </w:r>
        <w:r w:rsidR="00FC2020">
          <w:rPr>
            <w:webHidden/>
          </w:rPr>
          <w:t>89</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sidR="00C806CD">
          <w:rPr>
            <w:webHidden/>
          </w:rPr>
          <w:fldChar w:fldCharType="begin"/>
        </w:r>
        <w:r w:rsidR="00306748">
          <w:rPr>
            <w:webHidden/>
          </w:rPr>
          <w:instrText xml:space="preserve"> PAGEREF _Toc471823260 \h </w:instrText>
        </w:r>
        <w:r w:rsidR="00C806CD">
          <w:rPr>
            <w:webHidden/>
          </w:rPr>
        </w:r>
        <w:r w:rsidR="00C806CD">
          <w:rPr>
            <w:webHidden/>
          </w:rPr>
          <w:fldChar w:fldCharType="separate"/>
        </w:r>
        <w:r w:rsidR="00FC2020">
          <w:rPr>
            <w:webHidden/>
          </w:rPr>
          <w:t>91</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sidR="00C806CD">
          <w:rPr>
            <w:webHidden/>
          </w:rPr>
          <w:fldChar w:fldCharType="begin"/>
        </w:r>
        <w:r w:rsidR="00306748">
          <w:rPr>
            <w:webHidden/>
          </w:rPr>
          <w:instrText xml:space="preserve"> PAGEREF _Toc471823264 \h </w:instrText>
        </w:r>
        <w:r w:rsidR="00C806CD">
          <w:rPr>
            <w:webHidden/>
          </w:rPr>
        </w:r>
        <w:r w:rsidR="00C806CD">
          <w:rPr>
            <w:webHidden/>
          </w:rPr>
          <w:fldChar w:fldCharType="separate"/>
        </w:r>
        <w:r w:rsidR="00FC2020">
          <w:rPr>
            <w:webHidden/>
          </w:rPr>
          <w:t>93</w:t>
        </w:r>
        <w:r w:rsidR="00C806CD">
          <w:rPr>
            <w:webHidden/>
          </w:rPr>
          <w:fldChar w:fldCharType="end"/>
        </w:r>
      </w:hyperlink>
    </w:p>
    <w:p w:rsidR="00306748" w:rsidRDefault="00564ACA" w:rsidP="005C120A">
      <w:pPr>
        <w:pStyle w:val="20"/>
        <w:tabs>
          <w:tab w:val="clear" w:pos="9781"/>
          <w:tab w:val="left" w:pos="567"/>
        </w:tabs>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sidR="00C806CD">
          <w:rPr>
            <w:webHidden/>
          </w:rPr>
          <w:fldChar w:fldCharType="begin"/>
        </w:r>
        <w:r w:rsidR="00306748">
          <w:rPr>
            <w:webHidden/>
          </w:rPr>
          <w:instrText xml:space="preserve"> PAGEREF _Toc471823267 \h </w:instrText>
        </w:r>
        <w:r w:rsidR="00C806CD">
          <w:rPr>
            <w:webHidden/>
          </w:rPr>
        </w:r>
        <w:r w:rsidR="00C806CD">
          <w:rPr>
            <w:webHidden/>
          </w:rPr>
          <w:fldChar w:fldCharType="separate"/>
        </w:r>
        <w:r w:rsidR="00FC2020">
          <w:rPr>
            <w:webHidden/>
          </w:rPr>
          <w:t>95</w:t>
        </w:r>
        <w:r w:rsidR="00C806CD">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C806C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4E0C2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492FD1" w:rsidRPr="00D4554B">
        <w:rPr>
          <w:iCs/>
          <w:szCs w:val="24"/>
        </w:rPr>
        <w:t xml:space="preserve">747-92-92 (доб. 3123), </w:t>
      </w:r>
      <w:r w:rsidR="00492FD1" w:rsidRPr="00D4554B">
        <w:rPr>
          <w:szCs w:val="24"/>
        </w:rPr>
        <w:t xml:space="preserve">адрес электронной почты: </w:t>
      </w:r>
      <w:r w:rsidR="00492FD1" w:rsidRPr="00D4554B">
        <w:rPr>
          <w:iCs/>
          <w:szCs w:val="24"/>
        </w:rPr>
        <w:t xml:space="preserve"> </w:t>
      </w:r>
      <w:hyperlink r:id="rId15" w:history="1">
        <w:r w:rsidR="00492FD1" w:rsidRPr="00D4554B">
          <w:rPr>
            <w:rStyle w:val="ae"/>
            <w:szCs w:val="24"/>
          </w:rPr>
          <w:t>Lazareva.TV@mrsk-1.ru</w:t>
        </w:r>
      </w:hyperlink>
      <w:r w:rsidR="00492FD1" w:rsidRPr="00D4554B">
        <w:rPr>
          <w:iCs/>
          <w:szCs w:val="24"/>
        </w:rPr>
        <w:t>, ответственное лицо –</w:t>
      </w:r>
      <w:r w:rsidR="00D4554B" w:rsidRPr="00D4554B">
        <w:rPr>
          <w:iCs/>
          <w:szCs w:val="24"/>
        </w:rPr>
        <w:t xml:space="preserve"> </w:t>
      </w:r>
      <w:r w:rsidR="000D7E2E" w:rsidRPr="00D4554B">
        <w:rPr>
          <w:szCs w:val="24"/>
        </w:rPr>
        <w:t xml:space="preserve">Стоцкая Елена Юрьевна, контактные телефоны - (4722) 28-30-46, (495) 747-92-92, адрес электронной почты: </w:t>
      </w:r>
      <w:hyperlink r:id="rId16" w:history="1">
        <w:r w:rsidR="000D7E2E" w:rsidRPr="00D4554B">
          <w:rPr>
            <w:rStyle w:val="ae"/>
            <w:szCs w:val="24"/>
          </w:rPr>
          <w:t>Stotskaya.EY@mrsk-1.ru</w:t>
        </w:r>
      </w:hyperlink>
      <w:r w:rsidR="000D7E2E" w:rsidRPr="00D4554B">
        <w:rPr>
          <w:rStyle w:val="ae"/>
        </w:rPr>
        <w:t>)</w:t>
      </w:r>
      <w:r w:rsidR="00113C40" w:rsidRPr="00D4554B">
        <w:rPr>
          <w:bCs/>
          <w:iCs/>
          <w:szCs w:val="24"/>
        </w:rPr>
        <w:t>,</w:t>
      </w:r>
      <w:r w:rsidR="000F1D74" w:rsidRPr="00D4554B">
        <w:rPr>
          <w:bCs/>
          <w:szCs w:val="24"/>
        </w:rPr>
        <w:t xml:space="preserve"> Извещением о проведении открытого конкурса, опубликованным </w:t>
      </w:r>
      <w:r w:rsidR="00D4554B" w:rsidRPr="00D4554B">
        <w:rPr>
          <w:b/>
          <w:szCs w:val="24"/>
        </w:rPr>
        <w:t>«04</w:t>
      </w:r>
      <w:r w:rsidR="00492FD1" w:rsidRPr="00D4554B">
        <w:rPr>
          <w:b/>
          <w:szCs w:val="24"/>
        </w:rPr>
        <w:t xml:space="preserve">» </w:t>
      </w:r>
      <w:r w:rsidR="00D4554B" w:rsidRPr="00D4554B">
        <w:rPr>
          <w:b/>
          <w:szCs w:val="24"/>
        </w:rPr>
        <w:t>сентября</w:t>
      </w:r>
      <w:r w:rsidR="00492FD1" w:rsidRPr="00D4554B">
        <w:rPr>
          <w:b/>
          <w:szCs w:val="24"/>
        </w:rPr>
        <w:t xml:space="preserve"> </w:t>
      </w:r>
      <w:r w:rsidR="00DA5CE6" w:rsidRPr="00D4554B">
        <w:rPr>
          <w:b/>
          <w:szCs w:val="24"/>
        </w:rPr>
        <w:t>2017</w:t>
      </w:r>
      <w:r w:rsidR="00492FD1" w:rsidRPr="00D4554B">
        <w:rPr>
          <w:b/>
          <w:szCs w:val="24"/>
        </w:rPr>
        <w:t xml:space="preserve"> г.</w:t>
      </w:r>
      <w:r w:rsidR="00492FD1" w:rsidRPr="00D4554B">
        <w:rPr>
          <w:szCs w:val="24"/>
        </w:rPr>
        <w:t xml:space="preserve"> </w:t>
      </w:r>
      <w:r w:rsidR="000F1D74" w:rsidRPr="00D4554B">
        <w:rPr>
          <w:bCs/>
          <w:szCs w:val="24"/>
        </w:rPr>
        <w:t xml:space="preserve">на </w:t>
      </w:r>
      <w:r w:rsidR="00807B8C" w:rsidRPr="00D4554B">
        <w:rPr>
          <w:bCs/>
          <w:szCs w:val="24"/>
        </w:rPr>
        <w:t>официальном сайте</w:t>
      </w:r>
      <w:r w:rsidR="000F1D74" w:rsidRPr="00D4554B">
        <w:rPr>
          <w:bCs/>
          <w:szCs w:val="24"/>
        </w:rPr>
        <w:t xml:space="preserve"> (</w:t>
      </w:r>
      <w:hyperlink r:id="rId17" w:history="1">
        <w:r w:rsidR="00E93A86" w:rsidRPr="00D4554B">
          <w:rPr>
            <w:rStyle w:val="ae"/>
            <w:bCs/>
            <w:szCs w:val="24"/>
            <w:lang w:val="en-US"/>
          </w:rPr>
          <w:t>www</w:t>
        </w:r>
        <w:r w:rsidR="00E93A86" w:rsidRPr="00D4554B">
          <w:rPr>
            <w:rStyle w:val="ae"/>
            <w:bCs/>
            <w:szCs w:val="24"/>
          </w:rPr>
          <w:t>.</w:t>
        </w:r>
        <w:r w:rsidR="00E93A86" w:rsidRPr="00D4554B">
          <w:rPr>
            <w:rStyle w:val="ae"/>
            <w:bCs/>
            <w:szCs w:val="24"/>
            <w:lang w:val="en-US"/>
          </w:rPr>
          <w:t>zakupki</w:t>
        </w:r>
        <w:r w:rsidR="00E93A86" w:rsidRPr="00D4554B">
          <w:rPr>
            <w:rStyle w:val="ae"/>
            <w:bCs/>
            <w:szCs w:val="24"/>
          </w:rPr>
          <w:t>.</w:t>
        </w:r>
        <w:r w:rsidR="00E93A86" w:rsidRPr="00D4554B">
          <w:rPr>
            <w:rStyle w:val="ae"/>
            <w:bCs/>
            <w:szCs w:val="24"/>
            <w:lang w:val="en-US"/>
          </w:rPr>
          <w:t>gov</w:t>
        </w:r>
        <w:r w:rsidR="00E93A86" w:rsidRPr="00D4554B">
          <w:rPr>
            <w:rStyle w:val="ae"/>
            <w:bCs/>
            <w:szCs w:val="24"/>
          </w:rPr>
          <w:t>.</w:t>
        </w:r>
        <w:r w:rsidR="00E93A86" w:rsidRPr="00D4554B">
          <w:rPr>
            <w:rStyle w:val="ae"/>
            <w:bCs/>
            <w:szCs w:val="24"/>
            <w:lang w:val="en-US"/>
          </w:rPr>
          <w:t>ru</w:t>
        </w:r>
      </w:hyperlink>
      <w:r w:rsidR="00807B8C" w:rsidRPr="00D4554B">
        <w:rPr>
          <w:bCs/>
          <w:szCs w:val="24"/>
        </w:rPr>
        <w:t>)</w:t>
      </w:r>
      <w:r w:rsidR="00575F54" w:rsidRPr="00D4554B">
        <w:rPr>
          <w:iCs/>
          <w:szCs w:val="24"/>
        </w:rPr>
        <w:t>, на</w:t>
      </w:r>
      <w:r w:rsidR="00575F54" w:rsidRPr="00D4554B">
        <w:rPr>
          <w:bCs/>
          <w:szCs w:val="24"/>
        </w:rPr>
        <w:t xml:space="preserve"> сайте </w:t>
      </w:r>
      <w:r w:rsidR="00492FD1" w:rsidRPr="00D4554B">
        <w:rPr>
          <w:iCs/>
          <w:szCs w:val="24"/>
        </w:rPr>
        <w:t>ПАО «МРСК Центра»</w:t>
      </w:r>
      <w:r w:rsidR="00492FD1" w:rsidRPr="00D4554B">
        <w:rPr>
          <w:szCs w:val="24"/>
        </w:rPr>
        <w:t xml:space="preserve"> (</w:t>
      </w:r>
      <w:hyperlink r:id="rId18" w:history="1">
        <w:r w:rsidR="00492FD1" w:rsidRPr="00D4554B">
          <w:rPr>
            <w:rStyle w:val="ae"/>
            <w:szCs w:val="24"/>
          </w:rPr>
          <w:t>www.mrsk-1.ru</w:t>
        </w:r>
      </w:hyperlink>
      <w:r w:rsidR="00492FD1" w:rsidRPr="00D4554B">
        <w:rPr>
          <w:szCs w:val="24"/>
        </w:rPr>
        <w:t xml:space="preserve">), на сайте ЭТП, указанном в п. </w:t>
      </w:r>
      <w:r w:rsidR="00D4554B" w:rsidRPr="00D4554B">
        <w:fldChar w:fldCharType="begin"/>
      </w:r>
      <w:r w:rsidR="00D4554B" w:rsidRPr="00D4554B">
        <w:instrText xml:space="preserve"> REF _Ref441222499 \r \h  \* MERGEFORMAT </w:instrText>
      </w:r>
      <w:r w:rsidR="00D4554B" w:rsidRPr="00D4554B">
        <w:fldChar w:fldCharType="separate"/>
      </w:r>
      <w:r w:rsidR="00FC2020" w:rsidRPr="00FC2020">
        <w:rPr>
          <w:szCs w:val="24"/>
        </w:rPr>
        <w:t>1.1.2</w:t>
      </w:r>
      <w:r w:rsidR="00D4554B" w:rsidRPr="00D4554B">
        <w:fldChar w:fldCharType="end"/>
      </w:r>
      <w:r w:rsidR="00492FD1" w:rsidRPr="00D4554B">
        <w:rPr>
          <w:szCs w:val="24"/>
        </w:rPr>
        <w:t xml:space="preserve"> настоящей Документации,</w:t>
      </w:r>
      <w:r w:rsidR="00492FD1" w:rsidRPr="00D4554B">
        <w:rPr>
          <w:bCs/>
          <w:iCs/>
          <w:szCs w:val="24"/>
        </w:rPr>
        <w:t xml:space="preserve"> </w:t>
      </w:r>
      <w:r w:rsidR="00A836B7" w:rsidRPr="00D4554B">
        <w:rPr>
          <w:bCs/>
          <w:iCs/>
          <w:szCs w:val="24"/>
        </w:rPr>
        <w:t>приг</w:t>
      </w:r>
      <w:r w:rsidR="00A836B7" w:rsidRPr="00D4554B">
        <w:rPr>
          <w:bCs/>
          <w:szCs w:val="24"/>
        </w:rPr>
        <w:t>ласило юридических лиц</w:t>
      </w:r>
      <w:r w:rsidR="00492FD1" w:rsidRPr="00D4554B">
        <w:rPr>
          <w:bCs/>
          <w:szCs w:val="24"/>
        </w:rPr>
        <w:t xml:space="preserve"> и</w:t>
      </w:r>
      <w:r w:rsidR="00A836B7" w:rsidRPr="00D4554B">
        <w:rPr>
          <w:bCs/>
          <w:szCs w:val="24"/>
        </w:rPr>
        <w:t xml:space="preserve"> </w:t>
      </w:r>
      <w:r w:rsidR="00807B8C" w:rsidRPr="00D4554B">
        <w:rPr>
          <w:bCs/>
          <w:szCs w:val="24"/>
        </w:rPr>
        <w:t>физических</w:t>
      </w:r>
      <w:r w:rsidR="00807B8C" w:rsidRPr="00492FD1">
        <w:rPr>
          <w:bCs/>
          <w:szCs w:val="24"/>
        </w:rPr>
        <w:t xml:space="preserve">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 xml:space="preserve">на право заключения </w:t>
      </w:r>
      <w:bookmarkEnd w:id="30"/>
      <w:bookmarkEnd w:id="31"/>
      <w:bookmarkEnd w:id="32"/>
      <w:r w:rsidR="00D4554B" w:rsidRPr="00DE27A0">
        <w:rPr>
          <w:iCs/>
          <w:szCs w:val="24"/>
        </w:rPr>
        <w:t>Договора</w:t>
      </w:r>
      <w:r w:rsidR="00D4554B" w:rsidRPr="00DE27A0">
        <w:rPr>
          <w:bCs/>
          <w:szCs w:val="24"/>
        </w:rPr>
        <w:t xml:space="preserve"> </w:t>
      </w:r>
      <w:r w:rsidR="00D4554B" w:rsidRPr="00DE27A0">
        <w:rPr>
          <w:szCs w:val="24"/>
        </w:rPr>
        <w:t>на выполнение СМР</w:t>
      </w:r>
      <w:r w:rsidR="00D4554B">
        <w:rPr>
          <w:szCs w:val="24"/>
        </w:rPr>
        <w:t xml:space="preserve"> и</w:t>
      </w:r>
      <w:r w:rsidR="00D4554B" w:rsidRPr="00DE27A0">
        <w:rPr>
          <w:szCs w:val="24"/>
        </w:rPr>
        <w:t xml:space="preserve"> ПНР в рамках договора технологического присоединения </w:t>
      </w:r>
      <w:r w:rsidR="00D4554B" w:rsidRPr="00D4554B">
        <w:rPr>
          <w:szCs w:val="24"/>
        </w:rPr>
        <w:t xml:space="preserve">КЛ-10 кВ для электроснабжения зданий комплекса технических средств обучения и подготовки авиационного персонала на территории военного городка №1, в/ч 62632, г. Липецк </w:t>
      </w:r>
      <w:r w:rsidR="00492FD1" w:rsidRPr="00D4554B">
        <w:rPr>
          <w:szCs w:val="24"/>
        </w:rPr>
        <w:t>для нужд ПАО «МРСК Центра» (филиала «Липецкэнерго», расположенного по адресу: РФ, 398001, г. Липецк, ул. 50-лет НЛМК,</w:t>
      </w:r>
      <w:r w:rsidR="00D4554B" w:rsidRPr="00D4554B">
        <w:rPr>
          <w:szCs w:val="24"/>
        </w:rPr>
        <w:t xml:space="preserve"> 33</w:t>
      </w:r>
      <w:r w:rsidR="00492FD1" w:rsidRPr="00D4554B">
        <w:rPr>
          <w:szCs w:val="24"/>
        </w:rPr>
        <w:t>).</w:t>
      </w:r>
      <w:bookmarkEnd w:id="33"/>
    </w:p>
    <w:p w:rsidR="00B07614" w:rsidRPr="00492FD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796A96">
        <w:rPr>
          <w:iCs/>
          <w:szCs w:val="24"/>
        </w:rPr>
        <w:t xml:space="preserve">Настоящий </w:t>
      </w:r>
      <w:r w:rsidR="009738FE" w:rsidRPr="00796A96">
        <w:rPr>
          <w:iCs/>
          <w:szCs w:val="24"/>
        </w:rPr>
        <w:t>К</w:t>
      </w:r>
      <w:r w:rsidRPr="00796A96">
        <w:rPr>
          <w:iCs/>
          <w:szCs w:val="24"/>
        </w:rPr>
        <w:t xml:space="preserve">онкурс проводится </w:t>
      </w:r>
      <w:r w:rsidR="0064467F" w:rsidRPr="00796A96">
        <w:rPr>
          <w:bCs/>
          <w:szCs w:val="24"/>
        </w:rPr>
        <w:t xml:space="preserve">в соответствии с правилами и с использованием </w:t>
      </w:r>
      <w:r w:rsidR="0064467F" w:rsidRPr="00492FD1">
        <w:rPr>
          <w:bCs/>
          <w:szCs w:val="24"/>
        </w:rPr>
        <w:t xml:space="preserve">функционала </w:t>
      </w:r>
      <w:r w:rsidR="00492FD1" w:rsidRPr="00492FD1">
        <w:rPr>
          <w:szCs w:val="24"/>
        </w:rPr>
        <w:t xml:space="preserve">электронной торговой площадки ПАО «Россети» </w:t>
      </w:r>
      <w:hyperlink r:id="rId19" w:history="1">
        <w:r w:rsidR="00D4554B" w:rsidRPr="00DE27A0">
          <w:rPr>
            <w:rStyle w:val="ae"/>
            <w:szCs w:val="24"/>
          </w:rPr>
          <w:t>www.b2b-mrsk.ru</w:t>
        </w:r>
      </w:hyperlink>
      <w:r w:rsidR="00D25143" w:rsidRPr="00492FD1">
        <w:rPr>
          <w:szCs w:val="24"/>
        </w:rPr>
        <w:t xml:space="preserve"> </w:t>
      </w:r>
      <w:r w:rsidR="00492FD1" w:rsidRPr="00492FD1">
        <w:rPr>
          <w:szCs w:val="24"/>
        </w:rPr>
        <w:t>(далее — ЭТП)</w:t>
      </w:r>
      <w:r w:rsidR="0051220A" w:rsidRPr="00492FD1">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D4554B"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D4554B" w:rsidRPr="00DE27A0">
        <w:rPr>
          <w:iCs/>
          <w:szCs w:val="24"/>
        </w:rPr>
        <w:t>Договора</w:t>
      </w:r>
      <w:r w:rsidR="00D4554B" w:rsidRPr="00DE27A0">
        <w:rPr>
          <w:bCs/>
          <w:szCs w:val="24"/>
        </w:rPr>
        <w:t xml:space="preserve"> </w:t>
      </w:r>
      <w:r w:rsidR="00D4554B" w:rsidRPr="00DE27A0">
        <w:rPr>
          <w:szCs w:val="24"/>
        </w:rPr>
        <w:t>на выполнение СМР</w:t>
      </w:r>
      <w:r w:rsidR="00D4554B">
        <w:rPr>
          <w:szCs w:val="24"/>
        </w:rPr>
        <w:t xml:space="preserve"> и</w:t>
      </w:r>
      <w:r w:rsidR="00D4554B" w:rsidRPr="00DE27A0">
        <w:rPr>
          <w:szCs w:val="24"/>
        </w:rPr>
        <w:t xml:space="preserve"> ПНР в рамках договора технологического присоединения КЛ-10 кВ для электроснабжения зданий комплекса технических средств обучения и подготовки авиационного персонала на территории военного городка №1, в/ч 62632, г. Липецк </w:t>
      </w:r>
      <w:r w:rsidR="00D4554B" w:rsidRPr="00DE27A0">
        <w:rPr>
          <w:snapToGrid w:val="0"/>
          <w:szCs w:val="24"/>
        </w:rPr>
        <w:t xml:space="preserve">для нужд ПАО «МРСК Центра» (филиала </w:t>
      </w:r>
      <w:r w:rsidR="00D4554B" w:rsidRPr="00DE27A0">
        <w:rPr>
          <w:szCs w:val="24"/>
        </w:rPr>
        <w:t>«</w:t>
      </w:r>
      <w:r w:rsidR="00D4554B" w:rsidRPr="00D4554B">
        <w:rPr>
          <w:szCs w:val="24"/>
        </w:rPr>
        <w:t>Липецкэнерго»</w:t>
      </w:r>
      <w:r w:rsidR="00D4554B" w:rsidRPr="00D4554B">
        <w:rPr>
          <w:snapToGrid w:val="0"/>
          <w:szCs w:val="24"/>
        </w:rPr>
        <w:t>)</w:t>
      </w:r>
      <w:r w:rsidRPr="00D4554B">
        <w:rPr>
          <w:szCs w:val="24"/>
        </w:rPr>
        <w:t>.</w:t>
      </w:r>
    </w:p>
    <w:p w:rsidR="00492FD1" w:rsidRPr="00E71A48" w:rsidRDefault="00492FD1" w:rsidP="00492FD1">
      <w:pPr>
        <w:tabs>
          <w:tab w:val="num" w:pos="1620"/>
        </w:tabs>
        <w:autoSpaceDE w:val="0"/>
        <w:autoSpaceDN w:val="0"/>
        <w:adjustRightInd w:val="0"/>
        <w:ind w:firstLine="0"/>
        <w:rPr>
          <w:szCs w:val="24"/>
        </w:rPr>
      </w:pPr>
      <w:r w:rsidRPr="00D4554B">
        <w:rPr>
          <w:szCs w:val="24"/>
        </w:rPr>
        <w:t xml:space="preserve">Количество лотов: </w:t>
      </w:r>
      <w:r w:rsidRPr="00D4554B">
        <w:rPr>
          <w:b/>
          <w:szCs w:val="24"/>
        </w:rPr>
        <w:t>1 (один)</w:t>
      </w:r>
      <w:r w:rsidRPr="00D4554B">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5D731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w:t>
      </w:r>
      <w:r w:rsidR="00D4554B">
        <w:rPr>
          <w:szCs w:val="24"/>
        </w:rPr>
        <w:t xml:space="preserve"> с момента заключения </w:t>
      </w:r>
      <w:r w:rsidR="00D4554B" w:rsidRPr="00D4554B">
        <w:rPr>
          <w:szCs w:val="24"/>
        </w:rPr>
        <w:t>Договора до 15.12.2017 года</w:t>
      </w:r>
      <w:r w:rsidR="00C33ABA" w:rsidRPr="00D4554B">
        <w:rPr>
          <w:bCs/>
          <w:szCs w:val="24"/>
        </w:rPr>
        <w:t>.</w:t>
      </w:r>
      <w:bookmarkEnd w:id="39"/>
    </w:p>
    <w:p w:rsidR="005D731A" w:rsidRPr="00796A9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 xml:space="preserve">Выполнение </w:t>
      </w:r>
      <w:r w:rsidRPr="00D4554B">
        <w:rPr>
          <w:szCs w:val="24"/>
        </w:rPr>
        <w:t xml:space="preserve">работ Участником будет осуществляться </w:t>
      </w:r>
      <w:r w:rsidRPr="00D4554B">
        <w:rPr>
          <w:b/>
          <w:szCs w:val="24"/>
        </w:rPr>
        <w:t>на объектах, указанных в Приложении №1 настоящей Документации</w:t>
      </w:r>
      <w:r w:rsidRPr="00D4554B">
        <w:rPr>
          <w:szCs w:val="24"/>
        </w:rPr>
        <w:t>.</w:t>
      </w:r>
      <w:bookmarkEnd w:id="40"/>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22360B">
        <w:rPr>
          <w:iCs/>
          <w:szCs w:val="24"/>
        </w:rPr>
        <w:t>Форма и порядок оплаты:</w:t>
      </w:r>
      <w:r w:rsidR="00AA32F7">
        <w:rPr>
          <w:iCs/>
          <w:szCs w:val="24"/>
        </w:rPr>
        <w:t xml:space="preserve"> </w:t>
      </w:r>
      <w:r w:rsidR="00AA32F7" w:rsidRPr="006034F7">
        <w:t>безналичный расчет, Авансовый платеж в размере 80% в течение 15 (пятнадцать) дней с даты заключения договора, оставшуюся часть в размере 20 % в течение 30 (тридцати) дней с момента подписания Сторонами акта об осуществлении технологического присоединения</w:t>
      </w:r>
      <w:r w:rsidRPr="00D4554B">
        <w:rPr>
          <w:szCs w:val="24"/>
        </w:rPr>
        <w:t>.</w:t>
      </w:r>
      <w:bookmarkEnd w:id="41"/>
      <w:r w:rsidR="001E75C5" w:rsidRPr="00D4554B">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lastRenderedPageBreak/>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806CD">
        <w:rPr>
          <w:bCs/>
          <w:iCs/>
          <w:szCs w:val="24"/>
        </w:rPr>
        <w:fldChar w:fldCharType="begin"/>
      </w:r>
      <w:r w:rsidR="001C4C6B">
        <w:rPr>
          <w:bCs/>
          <w:iCs/>
          <w:szCs w:val="24"/>
        </w:rPr>
        <w:instrText xml:space="preserve"> REF _Ref442254056 \r \h </w:instrText>
      </w:r>
      <w:r w:rsidR="00C806CD">
        <w:rPr>
          <w:bCs/>
          <w:iCs/>
          <w:szCs w:val="24"/>
        </w:rPr>
      </w:r>
      <w:r w:rsidR="00C806CD">
        <w:rPr>
          <w:bCs/>
          <w:iCs/>
          <w:szCs w:val="24"/>
        </w:rPr>
        <w:fldChar w:fldCharType="separate"/>
      </w:r>
      <w:r w:rsidR="00FC2020">
        <w:rPr>
          <w:bCs/>
          <w:iCs/>
          <w:szCs w:val="24"/>
        </w:rPr>
        <w:t>3</w:t>
      </w:r>
      <w:r w:rsidR="00C806CD">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D4554B">
        <w:fldChar w:fldCharType="begin"/>
      </w:r>
      <w:r w:rsidR="00D4554B">
        <w:instrText xml:space="preserve"> REF _Ref441488179 \r \h  \* MERGEFORMAT </w:instrText>
      </w:r>
      <w:r w:rsidR="00D4554B">
        <w:fldChar w:fldCharType="separate"/>
      </w:r>
      <w:r w:rsidR="00FC2020">
        <w:t>4</w:t>
      </w:r>
      <w:r w:rsidR="00D4554B">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D4554B">
        <w:fldChar w:fldCharType="begin"/>
      </w:r>
      <w:r w:rsidR="00D4554B">
        <w:instrText xml:space="preserve"> REF _Ref306189757 \r \h  \* MERGEFORMAT </w:instrText>
      </w:r>
      <w:r w:rsidR="00D4554B">
        <w:fldChar w:fldCharType="separate"/>
      </w:r>
      <w:r w:rsidR="00FC2020">
        <w:t>2</w:t>
      </w:r>
      <w:r w:rsidR="00D4554B">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806CD">
        <w:rPr>
          <w:bCs/>
          <w:iCs/>
          <w:szCs w:val="24"/>
        </w:rPr>
        <w:fldChar w:fldCharType="begin"/>
      </w:r>
      <w:r w:rsidR="001C4C6B">
        <w:rPr>
          <w:bCs/>
          <w:iCs/>
          <w:szCs w:val="24"/>
        </w:rPr>
        <w:instrText xml:space="preserve"> REF _Ref440270602 \r \h </w:instrText>
      </w:r>
      <w:r w:rsidR="00C806CD">
        <w:rPr>
          <w:bCs/>
          <w:iCs/>
          <w:szCs w:val="24"/>
        </w:rPr>
      </w:r>
      <w:r w:rsidR="00C806CD">
        <w:rPr>
          <w:bCs/>
          <w:iCs/>
          <w:szCs w:val="24"/>
        </w:rPr>
        <w:fldChar w:fldCharType="separate"/>
      </w:r>
      <w:r w:rsidR="00FC2020">
        <w:rPr>
          <w:bCs/>
          <w:iCs/>
          <w:szCs w:val="24"/>
        </w:rPr>
        <w:t>5</w:t>
      </w:r>
      <w:r w:rsidR="00C806CD">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C806CD">
        <w:rPr>
          <w:bCs/>
          <w:iCs/>
          <w:szCs w:val="24"/>
        </w:rPr>
        <w:fldChar w:fldCharType="begin"/>
      </w:r>
      <w:r>
        <w:rPr>
          <w:bCs/>
          <w:iCs/>
          <w:szCs w:val="24"/>
        </w:rPr>
        <w:instrText xml:space="preserve"> REF _Ref441564571 \r \h </w:instrText>
      </w:r>
      <w:r w:rsidR="00C806CD">
        <w:rPr>
          <w:bCs/>
          <w:iCs/>
          <w:szCs w:val="24"/>
        </w:rPr>
      </w:r>
      <w:r w:rsidR="00C806CD">
        <w:rPr>
          <w:bCs/>
          <w:iCs/>
          <w:szCs w:val="24"/>
        </w:rPr>
        <w:fldChar w:fldCharType="separate"/>
      </w:r>
      <w:r w:rsidR="00FC2020">
        <w:rPr>
          <w:bCs/>
          <w:iCs/>
          <w:szCs w:val="24"/>
        </w:rPr>
        <w:t>1.1.5</w:t>
      </w:r>
      <w:r w:rsidR="00C806CD">
        <w:rPr>
          <w:bCs/>
          <w:iCs/>
          <w:szCs w:val="24"/>
        </w:rPr>
        <w:fldChar w:fldCharType="end"/>
      </w:r>
      <w:r w:rsidRPr="000747AC">
        <w:rPr>
          <w:bCs/>
          <w:iCs/>
          <w:szCs w:val="24"/>
        </w:rPr>
        <w:t xml:space="preserve">, </w:t>
      </w:r>
      <w:r w:rsidR="00C806CD">
        <w:rPr>
          <w:bCs/>
          <w:iCs/>
          <w:szCs w:val="24"/>
        </w:rPr>
        <w:fldChar w:fldCharType="begin"/>
      </w:r>
      <w:r w:rsidR="009914E9">
        <w:rPr>
          <w:bCs/>
          <w:iCs/>
          <w:szCs w:val="24"/>
        </w:rPr>
        <w:instrText xml:space="preserve"> REF _Ref440270663 \r \h </w:instrText>
      </w:r>
      <w:r w:rsidR="00C806CD">
        <w:rPr>
          <w:bCs/>
          <w:iCs/>
          <w:szCs w:val="24"/>
        </w:rPr>
      </w:r>
      <w:r w:rsidR="00C806CD">
        <w:rPr>
          <w:bCs/>
          <w:iCs/>
          <w:szCs w:val="24"/>
        </w:rPr>
        <w:fldChar w:fldCharType="separate"/>
      </w:r>
      <w:r w:rsidR="00FC2020">
        <w:rPr>
          <w:bCs/>
          <w:iCs/>
          <w:szCs w:val="24"/>
        </w:rPr>
        <w:t>1.1.7</w:t>
      </w:r>
      <w:r w:rsidR="00C806CD">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D4554B">
        <w:fldChar w:fldCharType="begin"/>
      </w:r>
      <w:r w:rsidR="00D4554B">
        <w:instrText xml:space="preserve"> REF _Ref441564571 \r \h  \* MERGEFORMAT </w:instrText>
      </w:r>
      <w:r w:rsidR="00D4554B">
        <w:fldChar w:fldCharType="separate"/>
      </w:r>
      <w:r w:rsidR="00FC2020" w:rsidRPr="00FC2020">
        <w:rPr>
          <w:bCs/>
          <w:iCs/>
          <w:szCs w:val="24"/>
        </w:rPr>
        <w:t>1.1.5</w:t>
      </w:r>
      <w:r w:rsidR="00D4554B">
        <w:fldChar w:fldCharType="end"/>
      </w:r>
      <w:r w:rsidRPr="0008171A">
        <w:rPr>
          <w:bCs/>
          <w:iCs/>
          <w:szCs w:val="24"/>
        </w:rPr>
        <w:t xml:space="preserve">, </w:t>
      </w:r>
      <w:r w:rsidR="00D4554B">
        <w:fldChar w:fldCharType="begin"/>
      </w:r>
      <w:r w:rsidR="00D4554B">
        <w:instrText xml:space="preserve"> REF _Ref440270663 \r \h  \* MERGEFORMAT </w:instrText>
      </w:r>
      <w:r w:rsidR="00D4554B">
        <w:fldChar w:fldCharType="separate"/>
      </w:r>
      <w:r w:rsidR="00FC2020" w:rsidRPr="00FC2020">
        <w:rPr>
          <w:bCs/>
          <w:iCs/>
          <w:szCs w:val="24"/>
        </w:rPr>
        <w:t>1.1.7</w:t>
      </w:r>
      <w:r w:rsidR="00D4554B">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D4554B">
        <w:fldChar w:fldCharType="begin"/>
      </w:r>
      <w:r w:rsidR="00D4554B">
        <w:instrText xml:space="preserve"> REF _Ref441564571 \r \h  \* MERGEFORMAT </w:instrText>
      </w:r>
      <w:r w:rsidR="00D4554B">
        <w:fldChar w:fldCharType="separate"/>
      </w:r>
      <w:r w:rsidR="00FC2020" w:rsidRPr="00FC2020">
        <w:rPr>
          <w:bCs/>
          <w:iCs/>
          <w:szCs w:val="24"/>
        </w:rPr>
        <w:t>1.1.5</w:t>
      </w:r>
      <w:r w:rsidR="00D4554B">
        <w:fldChar w:fldCharType="end"/>
      </w:r>
      <w:r w:rsidR="00FD05EC" w:rsidRPr="0008171A">
        <w:rPr>
          <w:bCs/>
          <w:iCs/>
          <w:szCs w:val="24"/>
        </w:rPr>
        <w:t xml:space="preserve"> и </w:t>
      </w:r>
      <w:r w:rsidRPr="0008171A">
        <w:rPr>
          <w:bCs/>
          <w:iCs/>
          <w:szCs w:val="24"/>
        </w:rPr>
        <w:t xml:space="preserve">п. </w:t>
      </w:r>
      <w:r w:rsidR="00D4554B">
        <w:fldChar w:fldCharType="begin"/>
      </w:r>
      <w:r w:rsidR="00D4554B">
        <w:instrText xml:space="preserve"> REF _Ref440270663 \r \h  \* MERGEFORMAT </w:instrText>
      </w:r>
      <w:r w:rsidR="00D4554B">
        <w:fldChar w:fldCharType="separate"/>
      </w:r>
      <w:r w:rsidR="00FC2020" w:rsidRPr="00FC2020">
        <w:rPr>
          <w:bCs/>
          <w:iCs/>
          <w:szCs w:val="24"/>
        </w:rPr>
        <w:t>1.1.7</w:t>
      </w:r>
      <w:r w:rsidR="00D4554B">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D4554B">
        <w:fldChar w:fldCharType="begin"/>
      </w:r>
      <w:r w:rsidR="00D4554B">
        <w:instrText xml:space="preserve"> REF _Ref302563524 \r \h  \* MERGEFORMAT </w:instrText>
      </w:r>
      <w:r w:rsidR="00D4554B">
        <w:fldChar w:fldCharType="separate"/>
      </w:r>
      <w:r w:rsidR="00FC2020" w:rsidRPr="00FC2020">
        <w:rPr>
          <w:szCs w:val="24"/>
        </w:rPr>
        <w:t>1.1.1</w:t>
      </w:r>
      <w:r w:rsidR="00D4554B">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lastRenderedPageBreak/>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D4554B">
        <w:fldChar w:fldCharType="begin"/>
      </w:r>
      <w:r w:rsidR="00D4554B">
        <w:instrText xml:space="preserve"> REF _Ref303693387 \r \h  \* MERGEFORMAT </w:instrText>
      </w:r>
      <w:r w:rsidR="00D4554B">
        <w:fldChar w:fldCharType="separate"/>
      </w:r>
      <w:r w:rsidR="00FC2020" w:rsidRPr="00FC2020">
        <w:rPr>
          <w:bCs/>
          <w:color w:val="000000"/>
          <w:szCs w:val="24"/>
        </w:rPr>
        <w:t>3.4.2</w:t>
      </w:r>
      <w:r w:rsidR="00D4554B">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D4554B">
        <w:fldChar w:fldCharType="begin"/>
      </w:r>
      <w:r w:rsidR="00D4554B">
        <w:instrText xml:space="preserve"> REF _Ref440272256 \r \h  \* MERGEFORMAT </w:instrText>
      </w:r>
      <w:r w:rsidR="00D4554B">
        <w:fldChar w:fldCharType="separate"/>
      </w:r>
      <w:r w:rsidR="00FC2020" w:rsidRPr="00FC2020">
        <w:rPr>
          <w:bCs/>
          <w:szCs w:val="24"/>
        </w:rPr>
        <w:t>5.14</w:t>
      </w:r>
      <w:r w:rsidR="00D4554B">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D4554B">
        <w:fldChar w:fldCharType="begin"/>
      </w:r>
      <w:r w:rsidR="00D4554B">
        <w:instrText xml:space="preserve"> REF _Ref462067305 \r \h  \* MERGEFORMAT </w:instrText>
      </w:r>
      <w:r w:rsidR="00D4554B">
        <w:fldChar w:fldCharType="separate"/>
      </w:r>
      <w:r w:rsidR="00FC2020" w:rsidRPr="00FC2020">
        <w:rPr>
          <w:szCs w:val="24"/>
        </w:rPr>
        <w:t>5.15</w:t>
      </w:r>
      <w:r w:rsidR="00D4554B">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D4554B">
        <w:fldChar w:fldCharType="begin"/>
      </w:r>
      <w:r w:rsidR="00D4554B">
        <w:instrText xml:space="preserve"> REF _Ref86789831 \r \h  \* MERGEFORMAT </w:instrText>
      </w:r>
      <w:r w:rsidR="00D4554B">
        <w:fldChar w:fldCharType="separate"/>
      </w:r>
      <w:r w:rsidR="00FC2020" w:rsidRPr="00FC2020">
        <w:rPr>
          <w:bCs/>
          <w:szCs w:val="24"/>
        </w:rPr>
        <w:t>1.4.1</w:t>
      </w:r>
      <w:r w:rsidR="00D4554B">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r w:rsidRPr="00965F46">
        <w:rPr>
          <w:bCs/>
          <w:szCs w:val="24"/>
        </w:rPr>
        <w:lastRenderedPageBreak/>
        <w:t xml:space="preserve">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D4554B">
        <w:fldChar w:fldCharType="begin"/>
      </w:r>
      <w:r w:rsidR="00D4554B">
        <w:instrText xml:space="preserve"> REF _Ref306190125 \r \h  \* MERGEFORMAT </w:instrText>
      </w:r>
      <w:r w:rsidR="00D4554B">
        <w:fldChar w:fldCharType="separate"/>
      </w:r>
      <w:r w:rsidR="00FC2020" w:rsidRPr="00FC2020">
        <w:rPr>
          <w:bCs/>
          <w:szCs w:val="24"/>
        </w:rPr>
        <w:t>1.4.2</w:t>
      </w:r>
      <w:r w:rsidR="00D4554B">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806CD">
        <w:rPr>
          <w:szCs w:val="24"/>
        </w:rPr>
        <w:fldChar w:fldCharType="begin"/>
      </w:r>
      <w:r w:rsidR="00233CE1">
        <w:rPr>
          <w:szCs w:val="24"/>
        </w:rPr>
        <w:instrText xml:space="preserve"> REF _Ref441580874 \r \h </w:instrText>
      </w:r>
      <w:r w:rsidR="00C806CD">
        <w:rPr>
          <w:szCs w:val="24"/>
        </w:rPr>
      </w:r>
      <w:r w:rsidR="00C806CD">
        <w:rPr>
          <w:szCs w:val="24"/>
        </w:rPr>
        <w:fldChar w:fldCharType="separate"/>
      </w:r>
      <w:r w:rsidR="00FC2020">
        <w:rPr>
          <w:szCs w:val="24"/>
        </w:rPr>
        <w:t>3.13.5.1</w:t>
      </w:r>
      <w:r w:rsidR="00C806CD">
        <w:rPr>
          <w:szCs w:val="24"/>
        </w:rPr>
        <w:fldChar w:fldCharType="end"/>
      </w:r>
      <w:r w:rsidR="00172B32" w:rsidRPr="00965F46">
        <w:rPr>
          <w:szCs w:val="24"/>
        </w:rPr>
        <w:t xml:space="preserve"> 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lastRenderedPageBreak/>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806CD">
        <w:rPr>
          <w:szCs w:val="24"/>
        </w:rPr>
        <w:fldChar w:fldCharType="begin"/>
      </w:r>
      <w:r w:rsidR="00364698">
        <w:rPr>
          <w:szCs w:val="24"/>
        </w:rPr>
        <w:instrText xml:space="preserve"> REF _Ref303323780 \r \h </w:instrText>
      </w:r>
      <w:r w:rsidR="00C806CD">
        <w:rPr>
          <w:szCs w:val="24"/>
        </w:rPr>
      </w:r>
      <w:r w:rsidR="00C806CD">
        <w:rPr>
          <w:szCs w:val="24"/>
        </w:rPr>
        <w:fldChar w:fldCharType="separate"/>
      </w:r>
      <w:r w:rsidR="00FC2020">
        <w:rPr>
          <w:szCs w:val="24"/>
        </w:rPr>
        <w:t>1.1.4</w:t>
      </w:r>
      <w:r w:rsidR="00C806CD">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806CD">
        <w:rPr>
          <w:szCs w:val="24"/>
        </w:rPr>
        <w:fldChar w:fldCharType="begin"/>
      </w:r>
      <w:r w:rsidR="00364698">
        <w:rPr>
          <w:szCs w:val="24"/>
        </w:rPr>
        <w:instrText xml:space="preserve"> REF _Ref441224325 \r \h </w:instrText>
      </w:r>
      <w:r w:rsidR="00C806CD">
        <w:rPr>
          <w:szCs w:val="24"/>
        </w:rPr>
      </w:r>
      <w:r w:rsidR="00C806CD">
        <w:rPr>
          <w:szCs w:val="24"/>
        </w:rPr>
        <w:fldChar w:fldCharType="separate"/>
      </w:r>
      <w:r w:rsidR="00FC2020">
        <w:rPr>
          <w:szCs w:val="24"/>
        </w:rPr>
        <w:t>3.4</w:t>
      </w:r>
      <w:r w:rsidR="00C806CD">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r w:rsidR="00D4554B">
        <w:fldChar w:fldCharType="begin"/>
      </w:r>
      <w:r w:rsidR="00D4554B">
        <w:instrText xml:space="preserve"> REF _Ref55336310 \r \h  \* MERGEFORMAT </w:instrText>
      </w:r>
      <w:r w:rsidR="00D4554B">
        <w:fldChar w:fldCharType="separate"/>
      </w:r>
      <w:r w:rsidR="00FC2020" w:rsidRPr="00FC2020">
        <w:rPr>
          <w:bCs w:val="0"/>
          <w:sz w:val="24"/>
          <w:szCs w:val="24"/>
        </w:rPr>
        <w:t>5.1</w:t>
      </w:r>
      <w:r w:rsidR="00D4554B">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D4554B">
        <w:fldChar w:fldCharType="begin"/>
      </w:r>
      <w:r w:rsidR="00D4554B">
        <w:instrText xml:space="preserve"> REF _Ref440284918 \r \h  \* MERGEFORMAT </w:instrText>
      </w:r>
      <w:r w:rsidR="00D4554B">
        <w:fldChar w:fldCharType="separate"/>
      </w:r>
      <w:r w:rsidR="00FC2020" w:rsidRPr="00FC2020">
        <w:rPr>
          <w:bCs w:val="0"/>
          <w:sz w:val="24"/>
          <w:szCs w:val="24"/>
        </w:rPr>
        <w:t>5.2</w:t>
      </w:r>
      <w:r w:rsidR="00D4554B">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D4554B">
        <w:fldChar w:fldCharType="begin"/>
      </w:r>
      <w:r w:rsidR="00D4554B">
        <w:instrText xml:space="preserve"> REF _Ref440537086 \r \h  \* MERGEFORMAT </w:instrText>
      </w:r>
      <w:r w:rsidR="00D4554B">
        <w:fldChar w:fldCharType="separate"/>
      </w:r>
      <w:r w:rsidR="00FC2020" w:rsidRPr="00FC2020">
        <w:rPr>
          <w:bCs w:val="0"/>
          <w:sz w:val="24"/>
          <w:szCs w:val="24"/>
        </w:rPr>
        <w:t>5.3</w:t>
      </w:r>
      <w:r w:rsidR="00D4554B">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D4554B">
        <w:fldChar w:fldCharType="begin"/>
      </w:r>
      <w:r w:rsidR="00D4554B">
        <w:instrText xml:space="preserve"> REF _Ref440284947 \r \h  \* MERGEFORMAT </w:instrText>
      </w:r>
      <w:r w:rsidR="00D4554B">
        <w:fldChar w:fldCharType="separate"/>
      </w:r>
      <w:r w:rsidR="00FC2020" w:rsidRPr="00FC2020">
        <w:rPr>
          <w:bCs w:val="0"/>
          <w:sz w:val="24"/>
          <w:szCs w:val="24"/>
        </w:rPr>
        <w:t>5.4</w:t>
      </w:r>
      <w:r w:rsidR="00D4554B">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D4554B">
        <w:fldChar w:fldCharType="begin"/>
      </w:r>
      <w:r w:rsidR="00D4554B">
        <w:instrText xml:space="preserve"> REF _Ref440361439 \r \h  \* MERGEFORMAT </w:instrText>
      </w:r>
      <w:r w:rsidR="00D4554B">
        <w:fldChar w:fldCharType="separate"/>
      </w:r>
      <w:r w:rsidR="00FC2020" w:rsidRPr="00FC2020">
        <w:rPr>
          <w:bCs w:val="0"/>
          <w:sz w:val="24"/>
          <w:szCs w:val="24"/>
        </w:rPr>
        <w:t>5.5</w:t>
      </w:r>
      <w:r w:rsidR="00D4554B">
        <w:fldChar w:fldCharType="end"/>
      </w:r>
      <w:r w:rsidRPr="00125FCE">
        <w:rPr>
          <w:b w:val="0"/>
          <w:sz w:val="24"/>
          <w:szCs w:val="24"/>
        </w:rPr>
        <w:t xml:space="preserve">) и Протокол разногласий к проекту Договора (подраздел </w:t>
      </w:r>
      <w:r w:rsidR="00D4554B">
        <w:fldChar w:fldCharType="begin"/>
      </w:r>
      <w:r w:rsidR="00D4554B">
        <w:instrText xml:space="preserve"> REF _Ref440361531 \r \h  \* MERGEFORMAT </w:instrText>
      </w:r>
      <w:r w:rsidR="00D4554B">
        <w:fldChar w:fldCharType="separate"/>
      </w:r>
      <w:r w:rsidR="00FC2020" w:rsidRPr="00FC2020">
        <w:rPr>
          <w:bCs w:val="0"/>
          <w:sz w:val="24"/>
          <w:szCs w:val="24"/>
        </w:rPr>
        <w:t>5.6</w:t>
      </w:r>
      <w:r w:rsidR="00D4554B">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3E2E5E">
        <w:rPr>
          <w:szCs w:val="24"/>
        </w:rPr>
        <w:t xml:space="preserve">Обеспечение исполнения обязательств Участника в соответствии с подразделом </w:t>
      </w:r>
      <w:r w:rsidR="00C806CD">
        <w:rPr>
          <w:szCs w:val="24"/>
        </w:rPr>
        <w:fldChar w:fldCharType="begin"/>
      </w:r>
      <w:r w:rsidR="00CB497B">
        <w:rPr>
          <w:szCs w:val="24"/>
        </w:rPr>
        <w:instrText xml:space="preserve"> REF _Ref441581076 \r \h </w:instrText>
      </w:r>
      <w:r w:rsidR="00C806CD">
        <w:rPr>
          <w:szCs w:val="24"/>
        </w:rPr>
      </w:r>
      <w:r w:rsidR="00C806CD">
        <w:rPr>
          <w:szCs w:val="24"/>
        </w:rPr>
        <w:fldChar w:fldCharType="separate"/>
      </w:r>
      <w:r w:rsidR="00FC2020">
        <w:rPr>
          <w:szCs w:val="24"/>
        </w:rPr>
        <w:t>3.4.8</w:t>
      </w:r>
      <w:r w:rsidR="00C806CD">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C806CD">
        <w:rPr>
          <w:szCs w:val="24"/>
        </w:rPr>
        <w:fldChar w:fldCharType="begin"/>
      </w:r>
      <w:r w:rsidR="00364698">
        <w:rPr>
          <w:szCs w:val="24"/>
        </w:rPr>
        <w:instrText xml:space="preserve"> REF _Ref441224431 \r \h </w:instrText>
      </w:r>
      <w:r w:rsidR="00C806CD">
        <w:rPr>
          <w:szCs w:val="24"/>
        </w:rPr>
      </w:r>
      <w:r w:rsidR="00C806CD">
        <w:rPr>
          <w:szCs w:val="24"/>
        </w:rPr>
        <w:fldChar w:fldCharType="separate"/>
      </w:r>
      <w:r w:rsidR="00FC2020">
        <w:rPr>
          <w:szCs w:val="24"/>
        </w:rPr>
        <w:t>3.9</w:t>
      </w:r>
      <w:r w:rsidR="00C806CD">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806CD">
        <w:rPr>
          <w:szCs w:val="24"/>
        </w:rPr>
        <w:fldChar w:fldCharType="begin"/>
      </w:r>
      <w:r w:rsidR="00364698">
        <w:rPr>
          <w:szCs w:val="24"/>
        </w:rPr>
        <w:instrText xml:space="preserve"> REF _Ref441224447 \r \h </w:instrText>
      </w:r>
      <w:r w:rsidR="00C806CD">
        <w:rPr>
          <w:szCs w:val="24"/>
        </w:rPr>
      </w:r>
      <w:r w:rsidR="00C806CD">
        <w:rPr>
          <w:szCs w:val="24"/>
        </w:rPr>
        <w:fldChar w:fldCharType="separate"/>
      </w:r>
      <w:r w:rsidR="00FC2020">
        <w:rPr>
          <w:szCs w:val="24"/>
        </w:rPr>
        <w:t>3.12</w:t>
      </w:r>
      <w:r w:rsidR="00C806CD">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D4554B">
        <w:fldChar w:fldCharType="begin"/>
      </w:r>
      <w:r w:rsidR="00D4554B">
        <w:instrText xml:space="preserve"> REF _Ref440361531 \r \h  \* MERGEFORMAT </w:instrText>
      </w:r>
      <w:r w:rsidR="00D4554B">
        <w:fldChar w:fldCharType="separate"/>
      </w:r>
      <w:r w:rsidR="00FC2020" w:rsidRPr="00FC2020">
        <w:rPr>
          <w:b w:val="0"/>
          <w:sz w:val="24"/>
          <w:szCs w:val="24"/>
        </w:rPr>
        <w:t>5.6</w:t>
      </w:r>
      <w:r w:rsidR="00D4554B">
        <w:fldChar w:fldCharType="end"/>
      </w:r>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r w:rsidRPr="005D18F2">
        <w:rPr>
          <w:sz w:val="24"/>
          <w:szCs w:val="24"/>
        </w:rPr>
        <w:t>Антикоррупционная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D4554B">
        <w:fldChar w:fldCharType="begin"/>
      </w:r>
      <w:r w:rsidR="00D4554B">
        <w:instrText xml:space="preserve"> REF _Ref440270867 \r \h  \* MERGEFORMAT </w:instrText>
      </w:r>
      <w:r w:rsidR="00D4554B">
        <w:fldChar w:fldCharType="separate"/>
      </w:r>
      <w:r w:rsidR="00FC2020" w:rsidRPr="00FC2020">
        <w:rPr>
          <w:b w:val="0"/>
          <w:sz w:val="24"/>
          <w:szCs w:val="24"/>
        </w:rPr>
        <w:t>2.2.3</w:t>
      </w:r>
      <w:r w:rsidR="00D4554B">
        <w:fldChar w:fldCharType="end"/>
      </w:r>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Текст Антикоррупционной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0"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D4554B">
        <w:fldChar w:fldCharType="begin"/>
      </w:r>
      <w:r w:rsidR="00D4554B">
        <w:instrText xml:space="preserve"> REF _Ref469470272 \r \h  \* MERGEFORMAT </w:instrText>
      </w:r>
      <w:r w:rsidR="00D4554B">
        <w:fldChar w:fldCharType="separate"/>
      </w:r>
      <w:r w:rsidR="00FC2020" w:rsidRPr="00FC2020">
        <w:rPr>
          <w:b w:val="0"/>
          <w:sz w:val="24"/>
          <w:szCs w:val="24"/>
        </w:rPr>
        <w:t>2.3.3</w:t>
      </w:r>
      <w:r w:rsidR="00D4554B">
        <w:fldChar w:fldCharType="end"/>
      </w:r>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D4554B">
        <w:fldChar w:fldCharType="begin"/>
      </w:r>
      <w:r w:rsidR="00D4554B">
        <w:instrText xml:space="preserve"> REF _Ref303250835 \r \h  \* MERGEFORMAT </w:instrText>
      </w:r>
      <w:r w:rsidR="00D4554B">
        <w:fldChar w:fldCharType="separate"/>
      </w:r>
      <w:r w:rsidR="00FC2020" w:rsidRPr="00FC2020">
        <w:rPr>
          <w:szCs w:val="24"/>
        </w:rPr>
        <w:t>3.2</w:t>
      </w:r>
      <w:r w:rsidR="00D4554B">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D4554B">
        <w:fldChar w:fldCharType="begin"/>
      </w:r>
      <w:r w:rsidR="00D4554B">
        <w:instrText xml:space="preserve"> REF _Ref306201530 \r \h  \* MERGEFORMAT </w:instrText>
      </w:r>
      <w:r w:rsidR="00D4554B">
        <w:fldChar w:fldCharType="separate"/>
      </w:r>
      <w:r w:rsidR="00FC2020" w:rsidRPr="00FC2020">
        <w:rPr>
          <w:szCs w:val="24"/>
        </w:rPr>
        <w:t>3.2.1</w:t>
      </w:r>
      <w:r w:rsidR="00D4554B">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D4554B">
        <w:fldChar w:fldCharType="begin"/>
      </w:r>
      <w:r w:rsidR="00D4554B">
        <w:instrText xml:space="preserve"> REF _Ref306190446 \r \h  \* MERGEFORMAT </w:instrText>
      </w:r>
      <w:r w:rsidR="00D4554B">
        <w:fldChar w:fldCharType="separate"/>
      </w:r>
      <w:r w:rsidR="00FC2020" w:rsidRPr="00FC2020">
        <w:rPr>
          <w:szCs w:val="24"/>
        </w:rPr>
        <w:t>3.4</w:t>
      </w:r>
      <w:r w:rsidR="00D4554B">
        <w:fldChar w:fldCharType="end"/>
      </w:r>
      <w:r w:rsidR="0081430D" w:rsidRPr="00796A96">
        <w:rPr>
          <w:szCs w:val="24"/>
        </w:rPr>
        <w:t xml:space="preserve">- </w:t>
      </w:r>
      <w:r w:rsidR="00D4554B">
        <w:fldChar w:fldCharType="begin"/>
      </w:r>
      <w:r w:rsidR="00D4554B">
        <w:instrText xml:space="preserve"> REF _Ref306190495 \r \h  \* MERGEFORMAT </w:instrText>
      </w:r>
      <w:r w:rsidR="00D4554B">
        <w:fldChar w:fldCharType="separate"/>
      </w:r>
      <w:r w:rsidR="00FC2020" w:rsidRPr="00FC2020">
        <w:rPr>
          <w:szCs w:val="24"/>
        </w:rPr>
        <w:t>3.5</w:t>
      </w:r>
      <w:r w:rsidR="00D4554B">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D4554B">
        <w:fldChar w:fldCharType="begin"/>
      </w:r>
      <w:r w:rsidR="00D4554B">
        <w:instrText xml:space="preserve"> REF _Ref55280443 \r \h  \* MERGEFORMAT </w:instrText>
      </w:r>
      <w:r w:rsidR="00D4554B">
        <w:fldChar w:fldCharType="separate"/>
      </w:r>
      <w:r w:rsidR="00FC2020" w:rsidRPr="00FC2020">
        <w:rPr>
          <w:szCs w:val="24"/>
        </w:rPr>
        <w:t>3.6</w:t>
      </w:r>
      <w:r w:rsidR="00D4554B">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D4554B">
        <w:fldChar w:fldCharType="begin"/>
      </w:r>
      <w:r w:rsidR="00D4554B">
        <w:instrText xml:space="preserve"> REF _Ref306191383 \r \h  \* MERGEFORMAT </w:instrText>
      </w:r>
      <w:r w:rsidR="00D4554B">
        <w:fldChar w:fldCharType="separate"/>
      </w:r>
      <w:r w:rsidR="00FC2020" w:rsidRPr="00FC2020">
        <w:rPr>
          <w:szCs w:val="24"/>
        </w:rPr>
        <w:t>3.7</w:t>
      </w:r>
      <w:r w:rsidR="00D4554B">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D4554B">
        <w:fldChar w:fldCharType="begin"/>
      </w:r>
      <w:r w:rsidR="00D4554B">
        <w:instrText xml:space="preserve"> REF _Ref306191426 \r \h  \* MERGEFORMAT </w:instrText>
      </w:r>
      <w:r w:rsidR="00D4554B">
        <w:fldChar w:fldCharType="separate"/>
      </w:r>
      <w:r w:rsidR="00FC2020" w:rsidRPr="00FC2020">
        <w:rPr>
          <w:szCs w:val="24"/>
        </w:rPr>
        <w:t>3.8</w:t>
      </w:r>
      <w:r w:rsidR="00D4554B">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D4554B">
        <w:fldChar w:fldCharType="begin"/>
      </w:r>
      <w:r w:rsidR="00D4554B">
        <w:instrText xml:space="preserve"> REF _Ref306191468 \r \h  \* MERGEFORMAT </w:instrText>
      </w:r>
      <w:r w:rsidR="00D4554B">
        <w:fldChar w:fldCharType="separate"/>
      </w:r>
      <w:r w:rsidR="00FC2020" w:rsidRPr="00FC2020">
        <w:rPr>
          <w:szCs w:val="24"/>
        </w:rPr>
        <w:t>3.9</w:t>
      </w:r>
      <w:r w:rsidR="00D4554B">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D4554B">
        <w:fldChar w:fldCharType="begin"/>
      </w:r>
      <w:r w:rsidR="00D4554B">
        <w:instrText xml:space="preserve"> REF _Ref303250967 \r \h  \* MERGEFORMAT </w:instrText>
      </w:r>
      <w:r w:rsidR="00D4554B">
        <w:fldChar w:fldCharType="separate"/>
      </w:r>
      <w:r w:rsidR="00FC2020" w:rsidRPr="00FC2020">
        <w:rPr>
          <w:szCs w:val="24"/>
        </w:rPr>
        <w:t>3.10</w:t>
      </w:r>
      <w:r w:rsidR="00D4554B">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D4554B">
        <w:fldChar w:fldCharType="begin"/>
      </w:r>
      <w:r w:rsidR="00D4554B">
        <w:instrText xml:space="preserve"> REF _Ref306191581 \r \h  \* MERGEFORMAT </w:instrText>
      </w:r>
      <w:r w:rsidR="00D4554B">
        <w:fldChar w:fldCharType="separate"/>
      </w:r>
      <w:r w:rsidR="00FC2020" w:rsidRPr="00FC2020">
        <w:rPr>
          <w:szCs w:val="24"/>
        </w:rPr>
        <w:t>3.12</w:t>
      </w:r>
      <w:r w:rsidR="00D4554B">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D4554B">
        <w:fldChar w:fldCharType="begin"/>
      </w:r>
      <w:r w:rsidR="00D4554B">
        <w:instrText xml:space="preserve"> REF _Ref303251044 \r \h  \* MERGEFORMAT </w:instrText>
      </w:r>
      <w:r w:rsidR="00D4554B">
        <w:fldChar w:fldCharType="separate"/>
      </w:r>
      <w:r w:rsidR="00FC2020" w:rsidRPr="00FC2020">
        <w:rPr>
          <w:szCs w:val="24"/>
        </w:rPr>
        <w:t>3.13</w:t>
      </w:r>
      <w:r w:rsidR="00D4554B">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D4554B">
        <w:fldChar w:fldCharType="begin"/>
      </w:r>
      <w:r w:rsidR="00D4554B">
        <w:instrText xml:space="preserve"> REF _Ref55280469 \r \h  \* MERGEFORMAT </w:instrText>
      </w:r>
      <w:r w:rsidR="00D4554B">
        <w:fldChar w:fldCharType="separate"/>
      </w:r>
      <w:r w:rsidR="00FC2020" w:rsidRPr="00FC2020">
        <w:rPr>
          <w:szCs w:val="24"/>
        </w:rPr>
        <w:t>3.14</w:t>
      </w:r>
      <w:r w:rsidR="00D4554B">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D4554B">
        <w:fldChar w:fldCharType="begin"/>
      </w:r>
      <w:r w:rsidR="00D4554B">
        <w:instrText xml:space="preserve"> REF _Ref306191775 \r \h  \* MERGEFORMAT </w:instrText>
      </w:r>
      <w:r w:rsidR="00D4554B">
        <w:fldChar w:fldCharType="separate"/>
      </w:r>
      <w:r w:rsidR="00FC2020" w:rsidRPr="00FC2020">
        <w:rPr>
          <w:szCs w:val="24"/>
        </w:rPr>
        <w:t>3.15</w:t>
      </w:r>
      <w:r w:rsidR="00D4554B">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D4554B">
        <w:fldChar w:fldCharType="begin"/>
      </w:r>
      <w:r w:rsidR="00D4554B">
        <w:instrText xml:space="preserve"> REF _Ref303251086 \r \h  \* MERGEFORMAT </w:instrText>
      </w:r>
      <w:r w:rsidR="00D4554B">
        <w:fldChar w:fldCharType="separate"/>
      </w:r>
      <w:r w:rsidR="00FC2020" w:rsidRPr="00FC2020">
        <w:rPr>
          <w:szCs w:val="24"/>
        </w:rPr>
        <w:t>3.17</w:t>
      </w:r>
      <w:r w:rsidR="00D4554B">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r w:rsidR="00D4554B">
        <w:fldChar w:fldCharType="begin"/>
      </w:r>
      <w:r w:rsidR="00D4554B">
        <w:instrText xml:space="preserve"> REF _Ref306191812 \r \h  \* MERGEFORMAT </w:instrText>
      </w:r>
      <w:r w:rsidR="00D4554B">
        <w:fldChar w:fldCharType="separate"/>
      </w:r>
      <w:r w:rsidR="00FC2020" w:rsidRPr="00FC2020">
        <w:rPr>
          <w:szCs w:val="24"/>
        </w:rPr>
        <w:t>3.18</w:t>
      </w:r>
      <w:r w:rsidR="00D4554B">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806CD">
        <w:rPr>
          <w:szCs w:val="24"/>
        </w:rPr>
        <w:fldChar w:fldCharType="begin"/>
      </w:r>
      <w:r w:rsidR="00233CE1">
        <w:rPr>
          <w:szCs w:val="24"/>
        </w:rPr>
        <w:instrText xml:space="preserve"> REF _Ref441571244 \r \h </w:instrText>
      </w:r>
      <w:r w:rsidR="00C806CD">
        <w:rPr>
          <w:szCs w:val="24"/>
        </w:rPr>
      </w:r>
      <w:r w:rsidR="00C806CD">
        <w:rPr>
          <w:szCs w:val="24"/>
        </w:rPr>
        <w:fldChar w:fldCharType="separate"/>
      </w:r>
      <w:r w:rsidR="00FC2020">
        <w:rPr>
          <w:szCs w:val="24"/>
        </w:rPr>
        <w:t>1.1.1</w:t>
      </w:r>
      <w:r w:rsidR="00C806CD">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806CD">
        <w:rPr>
          <w:szCs w:val="24"/>
        </w:rPr>
        <w:fldChar w:fldCharType="begin"/>
      </w:r>
      <w:r w:rsidR="00233CE1">
        <w:rPr>
          <w:szCs w:val="24"/>
        </w:rPr>
        <w:instrText xml:space="preserve"> REF _Ref441571244 \r \h </w:instrText>
      </w:r>
      <w:r w:rsidR="00C806CD">
        <w:rPr>
          <w:szCs w:val="24"/>
        </w:rPr>
      </w:r>
      <w:r w:rsidR="00C806CD">
        <w:rPr>
          <w:szCs w:val="24"/>
        </w:rPr>
        <w:fldChar w:fldCharType="separate"/>
      </w:r>
      <w:r w:rsidR="00FC2020">
        <w:rPr>
          <w:szCs w:val="24"/>
        </w:rPr>
        <w:t>1.1.1</w:t>
      </w:r>
      <w:r w:rsidR="00C806CD">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D4554B">
        <w:fldChar w:fldCharType="begin"/>
      </w:r>
      <w:r w:rsidR="00D4554B">
        <w:instrText xml:space="preserve"> REF _Ref306192015 \r \h  \* MERGEFORMAT </w:instrText>
      </w:r>
      <w:r w:rsidR="00D4554B">
        <w:fldChar w:fldCharType="separate"/>
      </w:r>
      <w:r w:rsidR="00FC2020" w:rsidRPr="00FC2020">
        <w:rPr>
          <w:szCs w:val="24"/>
        </w:rPr>
        <w:t>3.3.3</w:t>
      </w:r>
      <w:r w:rsidR="00D4554B">
        <w:fldChar w:fldCharType="end"/>
      </w:r>
      <w:r w:rsidR="003B33C4" w:rsidRPr="00112895">
        <w:rPr>
          <w:szCs w:val="24"/>
        </w:rPr>
        <w:t>.</w:t>
      </w:r>
      <w:r w:rsidRPr="00112895">
        <w:rPr>
          <w:szCs w:val="24"/>
        </w:rPr>
        <w:t xml:space="preserve"> 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806CD">
        <w:rPr>
          <w:szCs w:val="24"/>
        </w:rPr>
        <w:fldChar w:fldCharType="begin"/>
      </w:r>
      <w:r w:rsidR="00050BB7">
        <w:rPr>
          <w:szCs w:val="24"/>
        </w:rPr>
        <w:instrText xml:space="preserve"> REF _Ref442253730 \r \h </w:instrText>
      </w:r>
      <w:r w:rsidR="00C806CD">
        <w:rPr>
          <w:szCs w:val="24"/>
        </w:rPr>
      </w:r>
      <w:r w:rsidR="00C806CD">
        <w:rPr>
          <w:szCs w:val="24"/>
        </w:rPr>
        <w:fldChar w:fldCharType="separate"/>
      </w:r>
      <w:r w:rsidR="00FC2020">
        <w:rPr>
          <w:szCs w:val="24"/>
        </w:rPr>
        <w:t>3.3.4</w:t>
      </w:r>
      <w:r w:rsidR="00C806CD">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52"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52"/>
    </w:p>
    <w:p w:rsidR="006D308C" w:rsidRPr="00CC2C30" w:rsidRDefault="00F7438F" w:rsidP="00CC2C30">
      <w:pPr>
        <w:numPr>
          <w:ilvl w:val="0"/>
          <w:numId w:val="28"/>
        </w:numPr>
        <w:tabs>
          <w:tab w:val="left" w:pos="0"/>
          <w:tab w:val="left" w:pos="1134"/>
        </w:tabs>
        <w:spacing w:line="264" w:lineRule="auto"/>
        <w:ind w:left="1134" w:hanging="567"/>
        <w:rPr>
          <w:szCs w:val="24"/>
        </w:rPr>
      </w:pPr>
      <w:bookmarkStart w:id="853"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D4554B" w:rsidRPr="00CC2C30">
        <w:rPr>
          <w:szCs w:val="24"/>
        </w:rPr>
        <w:fldChar w:fldCharType="begin"/>
      </w:r>
      <w:r w:rsidR="00D4554B" w:rsidRPr="00CC2C30">
        <w:rPr>
          <w:szCs w:val="24"/>
        </w:rPr>
        <w:instrText xml:space="preserve"> REF _Ref303323780 \r \h  \* MERGEFORMAT </w:instrText>
      </w:r>
      <w:r w:rsidR="00D4554B" w:rsidRPr="00CC2C30">
        <w:rPr>
          <w:szCs w:val="24"/>
        </w:rPr>
      </w:r>
      <w:r w:rsidR="00D4554B" w:rsidRPr="00CC2C30">
        <w:rPr>
          <w:szCs w:val="24"/>
        </w:rPr>
        <w:fldChar w:fldCharType="separate"/>
      </w:r>
      <w:r w:rsidR="00FC2020">
        <w:rPr>
          <w:szCs w:val="24"/>
        </w:rPr>
        <w:t>1.1.4</w:t>
      </w:r>
      <w:r w:rsidR="00D4554B" w:rsidRPr="00CC2C30">
        <w:rPr>
          <w:szCs w:val="24"/>
        </w:rPr>
        <w:fldChar w:fldCharType="end"/>
      </w:r>
      <w:r w:rsidRPr="0076530B">
        <w:rPr>
          <w:szCs w:val="24"/>
        </w:rPr>
        <w:t xml:space="preserve"> и разделе </w:t>
      </w:r>
      <w:r w:rsidR="00D4554B" w:rsidRPr="00CC2C30">
        <w:rPr>
          <w:szCs w:val="24"/>
        </w:rPr>
        <w:fldChar w:fldCharType="begin"/>
      </w:r>
      <w:r w:rsidR="00D4554B" w:rsidRPr="00CC2C30">
        <w:rPr>
          <w:szCs w:val="24"/>
        </w:rPr>
        <w:instrText xml:space="preserve"> REF _Ref441488179 \r \h  \* MERGEFORMAT </w:instrText>
      </w:r>
      <w:r w:rsidR="00D4554B" w:rsidRPr="00CC2C30">
        <w:rPr>
          <w:szCs w:val="24"/>
        </w:rPr>
      </w:r>
      <w:r w:rsidR="00D4554B" w:rsidRPr="00CC2C30">
        <w:rPr>
          <w:szCs w:val="24"/>
        </w:rPr>
        <w:fldChar w:fldCharType="separate"/>
      </w:r>
      <w:r w:rsidR="00FC2020">
        <w:rPr>
          <w:szCs w:val="24"/>
        </w:rPr>
        <w:t>4</w:t>
      </w:r>
      <w:r w:rsidR="00D4554B" w:rsidRPr="00CC2C30">
        <w:rPr>
          <w:szCs w:val="24"/>
        </w:rPr>
        <w:fldChar w:fldCharType="end"/>
      </w:r>
      <w:r w:rsidRPr="0076530B">
        <w:rPr>
          <w:szCs w:val="24"/>
        </w:rPr>
        <w:t xml:space="preserve">, в соответствии с требованиями законодательства Российской </w:t>
      </w:r>
      <w:r w:rsidRPr="00564ACA">
        <w:rPr>
          <w:szCs w:val="24"/>
        </w:rPr>
        <w:t>Федерации);</w:t>
      </w:r>
      <w:bookmarkEnd w:id="853"/>
      <w:r w:rsidR="006D308C" w:rsidRPr="00CC2C30">
        <w:rPr>
          <w:szCs w:val="24"/>
        </w:rPr>
        <w:t xml:space="preserve"> обязательное наличие в т.ч. на период выполнения закупаемых работ следующие лицензии:</w:t>
      </w:r>
    </w:p>
    <w:p w:rsidR="006D308C" w:rsidRPr="00564ACA" w:rsidRDefault="006D308C" w:rsidP="006D308C">
      <w:pPr>
        <w:widowControl/>
        <w:numPr>
          <w:ilvl w:val="0"/>
          <w:numId w:val="25"/>
        </w:numPr>
        <w:tabs>
          <w:tab w:val="left" w:pos="0"/>
          <w:tab w:val="num" w:pos="1650"/>
        </w:tabs>
        <w:suppressAutoHyphens/>
        <w:spacing w:line="264" w:lineRule="auto"/>
        <w:ind w:left="1650" w:hanging="550"/>
        <w:rPr>
          <w:bCs/>
          <w:szCs w:val="24"/>
        </w:rPr>
      </w:pPr>
      <w:r w:rsidRPr="00564ACA">
        <w:rPr>
          <w:bCs/>
          <w:color w:val="000000"/>
          <w:szCs w:val="24"/>
        </w:rPr>
        <w:t>лицензия Федеральной Службы Безопасности России на проведение работ, связанных с использованием сведений, составляющих государственную тайну. Степень секретности – от Секретно и выше;</w:t>
      </w:r>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4" w:name="_Ref489516346"/>
      <w:r w:rsidRPr="00564ACA">
        <w:rPr>
          <w:szCs w:val="24"/>
        </w:rPr>
        <w:t>в случае если предметом Договора являются работы</w:t>
      </w:r>
      <w:r w:rsidRPr="0076530B">
        <w:rPr>
          <w:szCs w:val="24"/>
        </w:rPr>
        <w:t xml:space="preserve">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4"/>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lastRenderedPageBreak/>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6D308C" w:rsidRPr="00564ACA" w:rsidRDefault="00F7438F" w:rsidP="006D308C">
      <w:pPr>
        <w:numPr>
          <w:ilvl w:val="0"/>
          <w:numId w:val="25"/>
        </w:numPr>
        <w:tabs>
          <w:tab w:val="left" w:pos="0"/>
          <w:tab w:val="num" w:pos="1650"/>
        </w:tabs>
        <w:spacing w:line="264" w:lineRule="auto"/>
        <w:ind w:left="1650" w:hanging="550"/>
        <w:rPr>
          <w:szCs w:val="24"/>
        </w:rPr>
      </w:pPr>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564ACA">
        <w:rPr>
          <w:color w:val="000000"/>
          <w:szCs w:val="24"/>
        </w:rPr>
        <w:t xml:space="preserve">оказываемым услугам/работам (в т.ч. объемам услуг/работ и общей сумме договора). </w:t>
      </w:r>
      <w:r w:rsidR="006D308C" w:rsidRPr="00564ACA">
        <w:rPr>
          <w:szCs w:val="24"/>
        </w:rPr>
        <w:t xml:space="preserve">В рамках данной закупочной процедуры, под термином аналогичные договора понимаются любые сходные работы, подобные предмету размещенной закупки; </w:t>
      </w:r>
    </w:p>
    <w:p w:rsidR="00764388" w:rsidRPr="00564ACA" w:rsidRDefault="006D308C" w:rsidP="006D308C">
      <w:pPr>
        <w:numPr>
          <w:ilvl w:val="0"/>
          <w:numId w:val="25"/>
        </w:numPr>
        <w:tabs>
          <w:tab w:val="left" w:pos="0"/>
          <w:tab w:val="num" w:pos="1650"/>
        </w:tabs>
        <w:spacing w:line="264" w:lineRule="auto"/>
        <w:ind w:left="1650" w:hanging="550"/>
        <w:rPr>
          <w:color w:val="000000"/>
          <w:szCs w:val="24"/>
        </w:rPr>
      </w:pPr>
      <w:r w:rsidRPr="00564ACA">
        <w:rPr>
          <w:szCs w:val="24"/>
        </w:rPr>
        <w:t>должен обладать необходимыми профессиональными знаниями и опытом при выполнении проектных работ по оборонным контрактам (обязательное наличие за последние 3 года не менее 1 действующего или завершенного контракта), в качестве подтверждения наличия требуемого опыта, участник должен представить копию справки из налоговой инспекции об открытых и/или закрытых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территории Российской Федерации»;</w:t>
      </w:r>
    </w:p>
    <w:p w:rsidR="00B46E2F" w:rsidRPr="00D4554B" w:rsidRDefault="00B46E2F" w:rsidP="00363FC9">
      <w:pPr>
        <w:widowControl/>
        <w:numPr>
          <w:ilvl w:val="0"/>
          <w:numId w:val="28"/>
        </w:numPr>
        <w:spacing w:line="264" w:lineRule="auto"/>
        <w:ind w:left="1134" w:hanging="567"/>
        <w:rPr>
          <w:szCs w:val="24"/>
        </w:rPr>
      </w:pPr>
      <w:r w:rsidRPr="00564ACA">
        <w:rPr>
          <w:szCs w:val="24"/>
        </w:rPr>
        <w:t xml:space="preserve">Участник должен </w:t>
      </w:r>
      <w:r w:rsidR="00634EF4" w:rsidRPr="00564ACA">
        <w:rPr>
          <w:szCs w:val="24"/>
        </w:rPr>
        <w:t>иметь</w:t>
      </w:r>
      <w:r w:rsidRPr="00564ACA">
        <w:rPr>
          <w:szCs w:val="24"/>
        </w:rPr>
        <w:t xml:space="preserve"> предварительный договор комплексного страхования строительно</w:t>
      </w:r>
      <w:r w:rsidRPr="00D4554B">
        <w:rPr>
          <w:szCs w:val="24"/>
        </w:rPr>
        <w:t xml:space="preserve">-монтажных рисков, содержащий предварительное согласие страховой компании, отвечающей требованиям п. </w:t>
      </w:r>
      <w:r w:rsidR="00C806CD" w:rsidRPr="00D4554B">
        <w:fldChar w:fldCharType="begin"/>
      </w:r>
      <w:r w:rsidR="00C33C5C" w:rsidRPr="00D4554B">
        <w:rPr>
          <w:szCs w:val="24"/>
        </w:rPr>
        <w:instrText xml:space="preserve"> REF _Ref440550568 \r \h </w:instrText>
      </w:r>
      <w:r w:rsidR="00D4554B">
        <w:instrText xml:space="preserve"> \* MERGEFORMAT </w:instrText>
      </w:r>
      <w:r w:rsidR="00C806CD" w:rsidRPr="00D4554B">
        <w:fldChar w:fldCharType="separate"/>
      </w:r>
      <w:r w:rsidR="00FC2020">
        <w:rPr>
          <w:szCs w:val="24"/>
        </w:rPr>
        <w:t>3.4.1.10</w:t>
      </w:r>
      <w:r w:rsidR="00C806CD" w:rsidRPr="00D4554B">
        <w:fldChar w:fldCharType="end"/>
      </w:r>
      <w:r w:rsidRPr="00D4554B">
        <w:rPr>
          <w:szCs w:val="24"/>
        </w:rPr>
        <w:t xml:space="preserve"> настоящей Документации, заключить с Участником, в случае признания Участника </w:t>
      </w:r>
      <w:r w:rsidR="00317499" w:rsidRPr="00D4554B">
        <w:rPr>
          <w:szCs w:val="24"/>
        </w:rPr>
        <w:t>Победителем</w:t>
      </w:r>
      <w:r w:rsidRPr="00D4554B">
        <w:rPr>
          <w:szCs w:val="24"/>
        </w:rPr>
        <w:t xml:space="preserve">, договор страхования строительно-монтажных работ, являющихся предметом настоящего </w:t>
      </w:r>
      <w:r w:rsidR="00317499" w:rsidRPr="00D4554B">
        <w:rPr>
          <w:szCs w:val="24"/>
        </w:rPr>
        <w:t>Конкурса</w:t>
      </w:r>
      <w:r w:rsidRPr="00D4554B">
        <w:rPr>
          <w:szCs w:val="24"/>
        </w:rPr>
        <w:t xml:space="preserve">, на условиях, указанных в п. </w:t>
      </w:r>
      <w:r w:rsidR="00C806CD" w:rsidRPr="00D4554B">
        <w:fldChar w:fldCharType="begin"/>
      </w:r>
      <w:r w:rsidR="00C33C5C" w:rsidRPr="00D4554B">
        <w:rPr>
          <w:szCs w:val="24"/>
        </w:rPr>
        <w:instrText xml:space="preserve"> REF _Ref440550647 \r \h </w:instrText>
      </w:r>
      <w:r w:rsidR="00D4554B">
        <w:instrText xml:space="preserve"> \* MERGEFORMAT </w:instrText>
      </w:r>
      <w:r w:rsidR="00C806CD" w:rsidRPr="00D4554B">
        <w:fldChar w:fldCharType="separate"/>
      </w:r>
      <w:r w:rsidR="00FC2020">
        <w:rPr>
          <w:szCs w:val="24"/>
        </w:rPr>
        <w:t>3.4.1.11</w:t>
      </w:r>
      <w:r w:rsidR="00C806CD" w:rsidRPr="00D4554B">
        <w:fldChar w:fldCharType="end"/>
      </w:r>
      <w:r w:rsidRPr="00D4554B">
        <w:rPr>
          <w:szCs w:val="24"/>
        </w:rPr>
        <w:t xml:space="preserve"> настоящей Документации</w:t>
      </w:r>
      <w:r w:rsidR="00317499" w:rsidRPr="00D4554B">
        <w:rPr>
          <w:szCs w:val="24"/>
        </w:rPr>
        <w:t>;</w:t>
      </w:r>
    </w:p>
    <w:p w:rsidR="00764388" w:rsidRPr="0008171A" w:rsidRDefault="00764388" w:rsidP="00363FC9">
      <w:pPr>
        <w:widowControl/>
        <w:numPr>
          <w:ilvl w:val="0"/>
          <w:numId w:val="28"/>
        </w:numPr>
        <w:spacing w:line="264" w:lineRule="auto"/>
        <w:ind w:left="1134" w:hanging="567"/>
        <w:rPr>
          <w:szCs w:val="24"/>
        </w:rPr>
      </w:pPr>
      <w:r w:rsidRPr="00D4554B">
        <w:rPr>
          <w:szCs w:val="24"/>
        </w:rPr>
        <w:t>Дополнительные требования к Участникам, наличию документов, подтверждающих их</w:t>
      </w:r>
      <w:r w:rsidRPr="003803A7">
        <w:rPr>
          <w:szCs w:val="24"/>
        </w:rPr>
        <w:t xml:space="preserve">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5" w:name="_Ref86827631"/>
      <w:bookmarkStart w:id="856" w:name="_Toc90385072"/>
      <w:bookmarkStart w:id="857" w:name="_Toc98251727"/>
      <w:bookmarkStart w:id="858" w:name="_Toc298234671"/>
      <w:bookmarkStart w:id="859" w:name="_Toc255985671"/>
      <w:bookmarkStart w:id="860" w:name="_Toc441503243"/>
      <w:bookmarkStart w:id="861" w:name="_Toc441572034"/>
      <w:bookmarkStart w:id="862" w:name="_Toc441575126"/>
      <w:bookmarkStart w:id="863" w:name="_Toc442434787"/>
      <w:bookmarkStart w:id="864" w:name="_Toc442435626"/>
      <w:bookmarkStart w:id="865" w:name="_Toc462044746"/>
      <w:bookmarkStart w:id="866" w:name="_Toc462068449"/>
      <w:bookmarkStart w:id="867" w:name="_Toc463514139"/>
      <w:bookmarkStart w:id="868" w:name="_Toc469480355"/>
      <w:bookmarkStart w:id="869" w:name="_Toc471823145"/>
      <w:r w:rsidRPr="0008171A">
        <w:rPr>
          <w:sz w:val="24"/>
          <w:szCs w:val="24"/>
        </w:rPr>
        <w:t>Требования к документам, подтверждающим соответствие Участника установленным требованиям</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0D1809" w:rsidRPr="0008171A" w:rsidRDefault="00D85D2C" w:rsidP="00363FC9">
      <w:pPr>
        <w:pStyle w:val="Times12"/>
        <w:numPr>
          <w:ilvl w:val="3"/>
          <w:numId w:val="9"/>
        </w:numPr>
        <w:spacing w:after="120"/>
        <w:ind w:left="0" w:firstLine="540"/>
        <w:rPr>
          <w:szCs w:val="24"/>
        </w:rPr>
      </w:pPr>
      <w:bookmarkStart w:id="870"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D4554B">
        <w:fldChar w:fldCharType="begin"/>
      </w:r>
      <w:r w:rsidR="00D4554B">
        <w:instrText xml:space="preserve"> REF _Ref461807201 \r \h  \* MERGEFORMAT </w:instrText>
      </w:r>
      <w:r w:rsidR="00D4554B">
        <w:fldChar w:fldCharType="separate"/>
      </w:r>
      <w:r w:rsidR="00FC2020">
        <w:t>3.3.1</w:t>
      </w:r>
      <w:r w:rsidR="00D4554B">
        <w:fldChar w:fldCharType="end"/>
      </w:r>
      <w:r w:rsidRPr="0008171A">
        <w:t>:</w:t>
      </w:r>
      <w:bookmarkEnd w:id="870"/>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71"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lastRenderedPageBreak/>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1"/>
    </w:p>
    <w:p w:rsidR="002F4A4E" w:rsidRPr="00D4554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w:t>
      </w:r>
      <w:r w:rsidRPr="00D4554B">
        <w:rPr>
          <w:szCs w:val="24"/>
        </w:rPr>
        <w:t>вышеуказанные документы на лицо, выдавшее доверенность;</w:t>
      </w:r>
    </w:p>
    <w:p w:rsidR="00317499" w:rsidRPr="00D4554B" w:rsidRDefault="00317499" w:rsidP="00363FC9">
      <w:pPr>
        <w:numPr>
          <w:ilvl w:val="0"/>
          <w:numId w:val="61"/>
        </w:numPr>
        <w:tabs>
          <w:tab w:val="left" w:pos="1260"/>
        </w:tabs>
        <w:suppressAutoHyphens/>
        <w:autoSpaceDE w:val="0"/>
        <w:spacing w:line="264" w:lineRule="auto"/>
        <w:ind w:hanging="567"/>
        <w:rPr>
          <w:szCs w:val="24"/>
        </w:rPr>
      </w:pPr>
      <w:bookmarkStart w:id="872" w:name="_Ref440552284"/>
      <w:r w:rsidRPr="00D4554B">
        <w:rPr>
          <w:szCs w:val="24"/>
        </w:rPr>
        <w:t>Нотариально заверенн</w:t>
      </w:r>
      <w:r w:rsidR="00980284" w:rsidRPr="00D4554B">
        <w:rPr>
          <w:szCs w:val="24"/>
        </w:rPr>
        <w:t>ую копию</w:t>
      </w:r>
      <w:r w:rsidRPr="00D4554B">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C806CD" w:rsidRPr="00D4554B">
        <w:fldChar w:fldCharType="begin"/>
      </w:r>
      <w:r w:rsidR="00C33C5C" w:rsidRPr="00D4554B">
        <w:rPr>
          <w:szCs w:val="24"/>
        </w:rPr>
        <w:instrText xml:space="preserve"> REF _Ref440550568 \r \h </w:instrText>
      </w:r>
      <w:r w:rsidR="00D4554B">
        <w:instrText xml:space="preserve"> \* MERGEFORMAT </w:instrText>
      </w:r>
      <w:r w:rsidR="00C806CD" w:rsidRPr="00D4554B">
        <w:fldChar w:fldCharType="separate"/>
      </w:r>
      <w:r w:rsidR="00FC2020">
        <w:rPr>
          <w:szCs w:val="24"/>
        </w:rPr>
        <w:t>3.4.1.10</w:t>
      </w:r>
      <w:r w:rsidR="00C806CD" w:rsidRPr="00D4554B">
        <w:fldChar w:fldCharType="end"/>
      </w:r>
      <w:r w:rsidRPr="00D4554B">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C806CD" w:rsidRPr="00D4554B">
        <w:fldChar w:fldCharType="begin"/>
      </w:r>
      <w:r w:rsidR="00C33C5C" w:rsidRPr="00D4554B">
        <w:rPr>
          <w:szCs w:val="24"/>
        </w:rPr>
        <w:instrText xml:space="preserve"> REF _Ref440550647 \r \h </w:instrText>
      </w:r>
      <w:r w:rsidR="00D4554B">
        <w:instrText xml:space="preserve"> \* MERGEFORMAT </w:instrText>
      </w:r>
      <w:r w:rsidR="00C806CD" w:rsidRPr="00D4554B">
        <w:fldChar w:fldCharType="separate"/>
      </w:r>
      <w:r w:rsidR="00FC2020">
        <w:rPr>
          <w:szCs w:val="24"/>
        </w:rPr>
        <w:t>3.4.1.11</w:t>
      </w:r>
      <w:r w:rsidR="00C806CD" w:rsidRPr="00D4554B">
        <w:fldChar w:fldCharType="end"/>
      </w:r>
      <w:r w:rsidRPr="00D4554B">
        <w:rPr>
          <w:szCs w:val="24"/>
        </w:rPr>
        <w:t xml:space="preserve"> настоящей Документации;</w:t>
      </w:r>
      <w:bookmarkEnd w:id="872"/>
    </w:p>
    <w:p w:rsidR="002F4A4E" w:rsidRPr="00D4554B" w:rsidRDefault="00CE2558" w:rsidP="00363FC9">
      <w:pPr>
        <w:numPr>
          <w:ilvl w:val="0"/>
          <w:numId w:val="61"/>
        </w:numPr>
        <w:tabs>
          <w:tab w:val="left" w:pos="1260"/>
        </w:tabs>
        <w:suppressAutoHyphens/>
        <w:autoSpaceDE w:val="0"/>
        <w:spacing w:line="264" w:lineRule="auto"/>
        <w:ind w:hanging="567"/>
        <w:rPr>
          <w:szCs w:val="24"/>
        </w:rPr>
      </w:pPr>
      <w:r w:rsidRPr="00D4554B">
        <w:rPr>
          <w:szCs w:val="24"/>
        </w:rPr>
        <w:t>Информационное</w:t>
      </w:r>
      <w:r w:rsidR="002F4A4E" w:rsidRPr="00D4554B">
        <w:rPr>
          <w:szCs w:val="24"/>
        </w:rPr>
        <w:t xml:space="preserve"> </w:t>
      </w:r>
      <w:r w:rsidRPr="00D4554B">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D4554B">
        <w:rPr>
          <w:szCs w:val="24"/>
        </w:rPr>
        <w:t xml:space="preserve"> (подраздел </w:t>
      </w:r>
      <w:r w:rsidR="00C806CD" w:rsidRPr="00D4554B">
        <w:rPr>
          <w:szCs w:val="24"/>
        </w:rPr>
        <w:fldChar w:fldCharType="begin"/>
      </w:r>
      <w:r w:rsidR="002F4A4E" w:rsidRPr="00D4554B">
        <w:rPr>
          <w:szCs w:val="24"/>
        </w:rPr>
        <w:instrText xml:space="preserve"> REF _Ref440271993 \r \h </w:instrText>
      </w:r>
      <w:r w:rsidR="00D4554B">
        <w:rPr>
          <w:szCs w:val="24"/>
        </w:rPr>
        <w:instrText xml:space="preserve"> \* MERGEFORMAT </w:instrText>
      </w:r>
      <w:r w:rsidR="00C806CD" w:rsidRPr="00D4554B">
        <w:rPr>
          <w:szCs w:val="24"/>
        </w:rPr>
      </w:r>
      <w:r w:rsidR="00C806CD" w:rsidRPr="00D4554B">
        <w:rPr>
          <w:szCs w:val="24"/>
        </w:rPr>
        <w:fldChar w:fldCharType="separate"/>
      </w:r>
      <w:r w:rsidR="00FC2020">
        <w:rPr>
          <w:szCs w:val="24"/>
        </w:rPr>
        <w:t>5.11</w:t>
      </w:r>
      <w:r w:rsidR="00C806CD" w:rsidRPr="00D4554B">
        <w:rPr>
          <w:szCs w:val="24"/>
        </w:rPr>
        <w:fldChar w:fldCharType="end"/>
      </w:r>
      <w:r w:rsidR="002F4A4E" w:rsidRPr="00D4554B">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3"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D4554B">
        <w:fldChar w:fldCharType="begin"/>
      </w:r>
      <w:r w:rsidR="00D4554B">
        <w:instrText xml:space="preserve"> REF _Ref440271964 \r \h  \* MERGEFORMAT </w:instrText>
      </w:r>
      <w:r w:rsidR="00D4554B">
        <w:fldChar w:fldCharType="separate"/>
      </w:r>
      <w:r w:rsidR="00FC2020" w:rsidRPr="00FC2020">
        <w:rPr>
          <w:szCs w:val="24"/>
        </w:rPr>
        <w:t>5.1.3</w:t>
      </w:r>
      <w:r w:rsidR="00D4554B">
        <w:fldChar w:fldCharType="end"/>
      </w:r>
      <w:r w:rsidRPr="005F207D">
        <w:rPr>
          <w:szCs w:val="24"/>
        </w:rPr>
        <w:t>);</w:t>
      </w:r>
      <w:bookmarkEnd w:id="87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r w:rsidR="00D4554B">
        <w:fldChar w:fldCharType="begin"/>
      </w:r>
      <w:r w:rsidR="00D4554B">
        <w:instrText xml:space="preserve"> REF _Ref440272035 \r \h  \* MERGEFORMAT </w:instrText>
      </w:r>
      <w:r w:rsidR="00D4554B">
        <w:fldChar w:fldCharType="separate"/>
      </w:r>
      <w:r w:rsidR="00FC2020" w:rsidRPr="00FC2020">
        <w:rPr>
          <w:szCs w:val="24"/>
        </w:rPr>
        <w:t>5.12</w:t>
      </w:r>
      <w:r w:rsidR="00D4554B">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D4554B">
        <w:fldChar w:fldCharType="begin"/>
      </w:r>
      <w:r w:rsidR="00D4554B">
        <w:instrText xml:space="preserve"> REF _Ref440272051 \r \h  \* MERGEFORMAT </w:instrText>
      </w:r>
      <w:r w:rsidR="00D4554B">
        <w:fldChar w:fldCharType="separate"/>
      </w:r>
      <w:r w:rsidR="00FC2020" w:rsidRPr="00FC2020">
        <w:rPr>
          <w:szCs w:val="24"/>
        </w:rPr>
        <w:t>5.13</w:t>
      </w:r>
      <w:r w:rsidR="00D4554B">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w:t>
      </w:r>
      <w:r w:rsidR="002F4A4E" w:rsidRPr="0008171A">
        <w:rPr>
          <w:szCs w:val="24"/>
        </w:rPr>
        <w:lastRenderedPageBreak/>
        <w:t xml:space="preserve">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6"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D4554B">
        <w:fldChar w:fldCharType="begin"/>
      </w:r>
      <w:r w:rsidR="00D4554B">
        <w:instrText xml:space="preserve"> REF _Ref440272119 \r \h  \* MERGEFORMAT </w:instrText>
      </w:r>
      <w:r w:rsidR="00D4554B">
        <w:fldChar w:fldCharType="separate"/>
      </w:r>
      <w:r w:rsidR="00FC2020" w:rsidRPr="00FC2020">
        <w:rPr>
          <w:szCs w:val="24"/>
        </w:rPr>
        <w:t>5.7.1</w:t>
      </w:r>
      <w:r w:rsidR="00D4554B">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74"/>
    </w:p>
    <w:p w:rsidR="002F4A4E" w:rsidRPr="00564ACA" w:rsidRDefault="00FF304D" w:rsidP="00363FC9">
      <w:pPr>
        <w:numPr>
          <w:ilvl w:val="0"/>
          <w:numId w:val="61"/>
        </w:numPr>
        <w:tabs>
          <w:tab w:val="left" w:pos="1260"/>
        </w:tabs>
        <w:suppressAutoHyphens/>
        <w:autoSpaceDE w:val="0"/>
        <w:spacing w:line="264" w:lineRule="auto"/>
        <w:ind w:hanging="567"/>
        <w:rPr>
          <w:szCs w:val="24"/>
        </w:rPr>
      </w:pPr>
      <w:bookmarkStart w:id="875" w:name="_Ref492896284"/>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7"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w:t>
      </w:r>
      <w:r w:rsidRPr="0076530B">
        <w:rPr>
          <w:szCs w:val="24"/>
        </w:rPr>
        <w:lastRenderedPageBreak/>
        <w:t xml:space="preserve">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D4554B">
        <w:fldChar w:fldCharType="begin"/>
      </w:r>
      <w:r w:rsidR="00D4554B">
        <w:instrText xml:space="preserve"> REF _Ref491176415 \r \h  \* MERGEFORMAT </w:instrText>
      </w:r>
      <w:r w:rsidR="00D4554B">
        <w:fldChar w:fldCharType="separate"/>
      </w:r>
      <w:r w:rsidR="00FC2020" w:rsidRPr="00FC2020">
        <w:rPr>
          <w:szCs w:val="24"/>
        </w:rPr>
        <w:t>5.7.2</w:t>
      </w:r>
      <w:r w:rsidR="00D4554B">
        <w:fldChar w:fldCharType="end"/>
      </w:r>
      <w:r w:rsidRPr="0076530B">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w:t>
      </w:r>
      <w:r w:rsidRPr="00564ACA">
        <w:rPr>
          <w:szCs w:val="24"/>
        </w:rPr>
        <w:t>письмо в произвольной форме о непринадлежности его к субъектам МСП</w:t>
      </w:r>
      <w:r w:rsidR="00D92AB9" w:rsidRPr="00564ACA">
        <w:rPr>
          <w:szCs w:val="24"/>
        </w:rPr>
        <w:t>;</w:t>
      </w:r>
      <w:bookmarkEnd w:id="875"/>
    </w:p>
    <w:p w:rsidR="006D308C" w:rsidRPr="00CC2C30" w:rsidRDefault="00F7438F" w:rsidP="00CC2C30">
      <w:pPr>
        <w:numPr>
          <w:ilvl w:val="0"/>
          <w:numId w:val="61"/>
        </w:numPr>
        <w:tabs>
          <w:tab w:val="left" w:pos="1260"/>
        </w:tabs>
        <w:suppressAutoHyphens/>
        <w:autoSpaceDE w:val="0"/>
        <w:spacing w:line="264" w:lineRule="auto"/>
        <w:ind w:hanging="567"/>
        <w:rPr>
          <w:szCs w:val="24"/>
        </w:rPr>
      </w:pPr>
      <w:bookmarkStart w:id="876" w:name="_Ref489619599"/>
      <w:r w:rsidRPr="00564ACA">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D4554B" w:rsidRPr="00CC2C30">
        <w:rPr>
          <w:szCs w:val="24"/>
        </w:rPr>
        <w:fldChar w:fldCharType="begin"/>
      </w:r>
      <w:r w:rsidR="00D4554B" w:rsidRPr="00CC2C30">
        <w:rPr>
          <w:szCs w:val="24"/>
        </w:rPr>
        <w:instrText xml:space="preserve"> REF _Ref303323780 \r \h  \* MERGEFORMAT </w:instrText>
      </w:r>
      <w:r w:rsidR="00D4554B" w:rsidRPr="00CC2C30">
        <w:rPr>
          <w:szCs w:val="24"/>
        </w:rPr>
      </w:r>
      <w:r w:rsidR="00D4554B" w:rsidRPr="00CC2C30">
        <w:rPr>
          <w:szCs w:val="24"/>
        </w:rPr>
        <w:fldChar w:fldCharType="separate"/>
      </w:r>
      <w:r w:rsidR="00FC2020">
        <w:rPr>
          <w:szCs w:val="24"/>
        </w:rPr>
        <w:t>1.1.4</w:t>
      </w:r>
      <w:r w:rsidR="00D4554B" w:rsidRPr="00CC2C30">
        <w:rPr>
          <w:szCs w:val="24"/>
        </w:rPr>
        <w:fldChar w:fldCharType="end"/>
      </w:r>
      <w:r w:rsidRPr="00564ACA">
        <w:rPr>
          <w:szCs w:val="24"/>
        </w:rPr>
        <w:t xml:space="preserve"> и разделе </w:t>
      </w:r>
      <w:r w:rsidR="00D4554B" w:rsidRPr="00CC2C30">
        <w:rPr>
          <w:szCs w:val="24"/>
        </w:rPr>
        <w:fldChar w:fldCharType="begin"/>
      </w:r>
      <w:r w:rsidR="00D4554B" w:rsidRPr="00CC2C30">
        <w:rPr>
          <w:szCs w:val="24"/>
        </w:rPr>
        <w:instrText xml:space="preserve"> REF _Ref440270568 \r \h  \* MERGEFORMAT </w:instrText>
      </w:r>
      <w:r w:rsidR="00D4554B" w:rsidRPr="00CC2C30">
        <w:rPr>
          <w:szCs w:val="24"/>
        </w:rPr>
      </w:r>
      <w:r w:rsidR="00D4554B" w:rsidRPr="00CC2C30">
        <w:rPr>
          <w:szCs w:val="24"/>
        </w:rPr>
        <w:fldChar w:fldCharType="separate"/>
      </w:r>
      <w:r w:rsidR="00FC2020">
        <w:rPr>
          <w:szCs w:val="24"/>
        </w:rPr>
        <w:t>4</w:t>
      </w:r>
      <w:r w:rsidR="00D4554B" w:rsidRPr="00CC2C30">
        <w:rPr>
          <w:szCs w:val="24"/>
        </w:rPr>
        <w:fldChar w:fldCharType="end"/>
      </w:r>
      <w:r w:rsidRPr="00564ACA">
        <w:rPr>
          <w:szCs w:val="24"/>
        </w:rPr>
        <w:t>, в соответствии с требованиями законодательства Российской Федерации);</w:t>
      </w:r>
      <w:bookmarkEnd w:id="876"/>
      <w:r w:rsidR="006D308C" w:rsidRPr="00564ACA">
        <w:rPr>
          <w:szCs w:val="24"/>
        </w:rPr>
        <w:t xml:space="preserve"> в т.ч. обязательное наличие копии действующих на период  выполнения закупаемых работ следующих лицензий:</w:t>
      </w:r>
    </w:p>
    <w:p w:rsidR="006D308C" w:rsidRPr="00564ACA" w:rsidRDefault="006D308C" w:rsidP="006D308C">
      <w:pPr>
        <w:numPr>
          <w:ilvl w:val="0"/>
          <w:numId w:val="25"/>
        </w:numPr>
        <w:tabs>
          <w:tab w:val="left" w:pos="0"/>
          <w:tab w:val="num" w:pos="1650"/>
        </w:tabs>
        <w:spacing w:line="264" w:lineRule="auto"/>
        <w:ind w:left="1650" w:hanging="550"/>
        <w:rPr>
          <w:szCs w:val="24"/>
        </w:rPr>
      </w:pPr>
      <w:r w:rsidRPr="00564ACA">
        <w:rPr>
          <w:szCs w:val="24"/>
        </w:rPr>
        <w:t>лицензия Федеральной Службы Безопасности России на проведение работ, связанных с использованием сведений, составляющих государственную тайну. Степень секретности – от Секретно и выше;</w:t>
      </w:r>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7" w:name="_Ref489619605"/>
      <w:r w:rsidRPr="00564ACA">
        <w:rPr>
          <w:szCs w:val="24"/>
        </w:rPr>
        <w:t>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w:t>
      </w:r>
      <w:r w:rsidRPr="0076530B">
        <w:rPr>
          <w:szCs w:val="24"/>
        </w:rPr>
        <w:t xml:space="preserve"> выполнения работ, указанных в п. </w:t>
      </w:r>
      <w:r w:rsidR="00D4554B">
        <w:fldChar w:fldCharType="begin"/>
      </w:r>
      <w:r w:rsidR="00D4554B">
        <w:instrText xml:space="preserve"> REF _Ref303323780 \r \h  \* MERGEFORMAT </w:instrText>
      </w:r>
      <w:r w:rsidR="00D4554B">
        <w:fldChar w:fldCharType="separate"/>
      </w:r>
      <w:r w:rsidR="00FC2020" w:rsidRPr="00FC2020">
        <w:rPr>
          <w:szCs w:val="24"/>
        </w:rPr>
        <w:t>1.1.4</w:t>
      </w:r>
      <w:r w:rsidR="00D4554B">
        <w:fldChar w:fldCharType="end"/>
      </w:r>
      <w:r w:rsidRPr="0076530B">
        <w:rPr>
          <w:szCs w:val="24"/>
        </w:rPr>
        <w:t xml:space="preserve"> и разделе </w:t>
      </w:r>
      <w:r w:rsidR="00D4554B">
        <w:fldChar w:fldCharType="begin"/>
      </w:r>
      <w:r w:rsidR="00D4554B">
        <w:instrText xml:space="preserve"> REF _Ref440270568 \r \h  \* MERGEFORMAT </w:instrText>
      </w:r>
      <w:r w:rsidR="00D4554B">
        <w:fldChar w:fldCharType="separate"/>
      </w:r>
      <w:r w:rsidR="00FC2020">
        <w:t>4</w:t>
      </w:r>
      <w:r w:rsidR="00D4554B">
        <w:fldChar w:fldCharType="end"/>
      </w:r>
      <w:r w:rsidRPr="0076530B">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77"/>
    </w:p>
    <w:p w:rsidR="002F4A4E" w:rsidRPr="0008171A" w:rsidRDefault="002C00FE" w:rsidP="00363FC9">
      <w:pPr>
        <w:numPr>
          <w:ilvl w:val="0"/>
          <w:numId w:val="61"/>
        </w:numPr>
        <w:tabs>
          <w:tab w:val="left" w:pos="1260"/>
        </w:tabs>
        <w:suppressAutoHyphens/>
        <w:autoSpaceDE w:val="0"/>
        <w:spacing w:line="264" w:lineRule="auto"/>
        <w:ind w:hanging="567"/>
        <w:rPr>
          <w:szCs w:val="24"/>
        </w:rPr>
      </w:pPr>
      <w:bookmarkStart w:id="878" w:name="_Ref492895681"/>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D4554B">
        <w:fldChar w:fldCharType="begin"/>
      </w:r>
      <w:r w:rsidR="00D4554B">
        <w:instrText xml:space="preserve"> REF _Ref449017545 \r \h  \* MERGEFORMAT </w:instrText>
      </w:r>
      <w:r w:rsidR="00D4554B">
        <w:fldChar w:fldCharType="separate"/>
      </w:r>
      <w:r w:rsidR="00FC2020" w:rsidRPr="00FC2020">
        <w:rPr>
          <w:szCs w:val="24"/>
        </w:rPr>
        <w:t>5.8</w:t>
      </w:r>
      <w:r w:rsidR="00D4554B">
        <w:fldChar w:fldCharType="end"/>
      </w:r>
      <w:r w:rsidR="002F4A4E" w:rsidRPr="0008171A">
        <w:rPr>
          <w:szCs w:val="24"/>
        </w:rPr>
        <w:t>);</w:t>
      </w:r>
      <w:bookmarkEnd w:id="87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D4554B">
        <w:fldChar w:fldCharType="begin"/>
      </w:r>
      <w:r w:rsidR="00D4554B">
        <w:instrText xml:space="preserve"> REF _Ref449017552 \r \h  \* MERGEFORMAT </w:instrText>
      </w:r>
      <w:r w:rsidR="00D4554B">
        <w:fldChar w:fldCharType="separate"/>
      </w:r>
      <w:r w:rsidR="00FC2020" w:rsidRPr="00FC2020">
        <w:rPr>
          <w:szCs w:val="24"/>
        </w:rPr>
        <w:t>5.9</w:t>
      </w:r>
      <w:r w:rsidR="00D4554B">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D4554B">
        <w:fldChar w:fldCharType="begin"/>
      </w:r>
      <w:r w:rsidR="00D4554B">
        <w:instrText xml:space="preserve"> REF _Ref449017558 \r \h  \* MERGEFORMAT </w:instrText>
      </w:r>
      <w:r w:rsidR="00D4554B">
        <w:fldChar w:fldCharType="separate"/>
      </w:r>
      <w:r w:rsidR="00FC2020" w:rsidRPr="00FC2020">
        <w:rPr>
          <w:szCs w:val="24"/>
        </w:rPr>
        <w:t>5.10</w:t>
      </w:r>
      <w:r w:rsidR="00D4554B">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79"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D4554B">
        <w:fldChar w:fldCharType="begin"/>
      </w:r>
      <w:r w:rsidR="00D4554B">
        <w:instrText xml:space="preserve"> REF _Ref440272256 \r \h  \* MERGEFORMAT </w:instrText>
      </w:r>
      <w:r w:rsidR="00D4554B">
        <w:fldChar w:fldCharType="separate"/>
      </w:r>
      <w:r w:rsidR="00FC2020" w:rsidRPr="00FC2020">
        <w:rPr>
          <w:szCs w:val="24"/>
        </w:rPr>
        <w:t>5.14</w:t>
      </w:r>
      <w:r w:rsidR="00D4554B">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7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D4554B">
        <w:fldChar w:fldCharType="begin"/>
      </w:r>
      <w:r w:rsidR="00D4554B">
        <w:instrText xml:space="preserve"> REF _Ref462068049 \r \h  \* MERGEFORMAT </w:instrText>
      </w:r>
      <w:r w:rsidR="00D4554B">
        <w:fldChar w:fldCharType="separate"/>
      </w:r>
      <w:r w:rsidR="00FC2020" w:rsidRPr="00FC2020">
        <w:rPr>
          <w:szCs w:val="24"/>
        </w:rPr>
        <w:t>5.16</w:t>
      </w:r>
      <w:r w:rsidR="00D4554B">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 xml:space="preserve">заинтересованность, принятое в соответствии со ст.22 Федерального закона от 14.11.2002 №161-ФЗ «О государственных и муниципальных </w:t>
      </w:r>
      <w:r w:rsidRPr="0008171A">
        <w:rPr>
          <w:rFonts w:ascii="Times New Roman" w:hAnsi="Times New Roman"/>
          <w:i/>
          <w:sz w:val="24"/>
          <w:szCs w:val="24"/>
        </w:rPr>
        <w:lastRenderedPageBreak/>
        <w:t>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564ACA"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D4554B">
        <w:fldChar w:fldCharType="begin"/>
      </w:r>
      <w:r w:rsidR="00D4554B">
        <w:instrText xml:space="preserve"> REF _Ref465675151 \r \h  \* MERGEFORMAT </w:instrText>
      </w:r>
      <w:r w:rsidR="00D4554B">
        <w:fldChar w:fldCharType="separate"/>
      </w:r>
      <w:r w:rsidR="00FC2020" w:rsidRPr="00FC2020">
        <w:rPr>
          <w:szCs w:val="24"/>
        </w:rPr>
        <w:t>3.15.2</w:t>
      </w:r>
      <w:r w:rsidR="00D4554B">
        <w:fldChar w:fldCharType="end"/>
      </w:r>
      <w:r w:rsidRPr="0070125C">
        <w:rPr>
          <w:szCs w:val="24"/>
        </w:rPr>
        <w:t xml:space="preserve"> документации, в случае если Участником была </w:t>
      </w:r>
      <w:r w:rsidRPr="00564ACA">
        <w:rPr>
          <w:szCs w:val="24"/>
        </w:rPr>
        <w:t>предложена демпинговая цена Договора (цена лота);</w:t>
      </w:r>
    </w:p>
    <w:p w:rsidR="006D308C" w:rsidRPr="00564ACA" w:rsidRDefault="006D308C" w:rsidP="00E570BF">
      <w:pPr>
        <w:numPr>
          <w:ilvl w:val="0"/>
          <w:numId w:val="61"/>
        </w:numPr>
        <w:tabs>
          <w:tab w:val="left" w:pos="1260"/>
        </w:tabs>
        <w:suppressAutoHyphens/>
        <w:autoSpaceDE w:val="0"/>
        <w:spacing w:line="264" w:lineRule="auto"/>
        <w:ind w:hanging="567"/>
        <w:rPr>
          <w:szCs w:val="24"/>
        </w:rPr>
      </w:pPr>
      <w:r w:rsidRPr="00564ACA">
        <w:rPr>
          <w:rStyle w:val="FontStyle24"/>
          <w:sz w:val="24"/>
          <w:szCs w:val="24"/>
        </w:rPr>
        <w:t>Копия справки из налоговой инспекции об открытых и/или закрытых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территории Российской Федерации;</w:t>
      </w:r>
    </w:p>
    <w:p w:rsidR="00013E2C" w:rsidRPr="00564ACA" w:rsidRDefault="00013E2C" w:rsidP="00363FC9">
      <w:pPr>
        <w:numPr>
          <w:ilvl w:val="0"/>
          <w:numId w:val="61"/>
        </w:numPr>
        <w:tabs>
          <w:tab w:val="left" w:pos="1260"/>
        </w:tabs>
        <w:suppressAutoHyphens/>
        <w:autoSpaceDE w:val="0"/>
        <w:spacing w:line="264" w:lineRule="auto"/>
        <w:ind w:hanging="567"/>
        <w:rPr>
          <w:szCs w:val="24"/>
        </w:rPr>
      </w:pPr>
      <w:r w:rsidRPr="00564ACA">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80" w:name="_Toc234385833"/>
      <w:bookmarkStart w:id="881" w:name="_Toc127262883"/>
      <w:bookmarkStart w:id="882" w:name="_Toc298234672"/>
      <w:bookmarkStart w:id="883" w:name="_Toc255985672"/>
      <w:bookmarkEnd w:id="880"/>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84" w:name="_Ref303251178"/>
      <w:bookmarkStart w:id="885" w:name="_Ref306192015"/>
      <w:bookmarkStart w:id="886" w:name="_Toc441503244"/>
      <w:bookmarkStart w:id="887" w:name="_Ref441571951"/>
      <w:bookmarkStart w:id="888" w:name="_Toc441572035"/>
      <w:bookmarkStart w:id="889" w:name="_Toc441575127"/>
      <w:bookmarkStart w:id="890" w:name="_Toc442434788"/>
      <w:bookmarkStart w:id="891" w:name="_Toc442435627"/>
      <w:bookmarkStart w:id="892" w:name="_Toc462044747"/>
      <w:bookmarkStart w:id="893" w:name="_Toc462068450"/>
      <w:bookmarkStart w:id="894" w:name="_Toc463514140"/>
      <w:bookmarkStart w:id="895" w:name="_Toc469480356"/>
      <w:bookmarkStart w:id="896" w:name="_Toc471823146"/>
      <w:r w:rsidRPr="008C66F6">
        <w:rPr>
          <w:sz w:val="24"/>
          <w:szCs w:val="24"/>
        </w:rPr>
        <w:t>Привлечение</w:t>
      </w:r>
      <w:r w:rsidRPr="00796A96">
        <w:rPr>
          <w:i/>
          <w:sz w:val="24"/>
          <w:szCs w:val="24"/>
        </w:rPr>
        <w:t xml:space="preserve"> </w:t>
      </w:r>
      <w:bookmarkEnd w:id="881"/>
      <w:bookmarkEnd w:id="882"/>
      <w:bookmarkEnd w:id="883"/>
      <w:bookmarkEnd w:id="884"/>
      <w:bookmarkEnd w:id="885"/>
      <w:bookmarkEnd w:id="886"/>
      <w:bookmarkEnd w:id="887"/>
      <w:bookmarkEnd w:id="888"/>
      <w:bookmarkEnd w:id="889"/>
      <w:r w:rsidR="00F75FBB">
        <w:rPr>
          <w:sz w:val="24"/>
          <w:szCs w:val="24"/>
        </w:rPr>
        <w:t>субподрядчиков</w:t>
      </w:r>
      <w:bookmarkEnd w:id="890"/>
      <w:bookmarkEnd w:id="891"/>
      <w:bookmarkEnd w:id="892"/>
      <w:bookmarkEnd w:id="893"/>
      <w:bookmarkEnd w:id="894"/>
      <w:bookmarkEnd w:id="895"/>
      <w:bookmarkEnd w:id="896"/>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c использованием </w:t>
      </w:r>
      <w:r w:rsidRPr="00920F45">
        <w:rPr>
          <w:szCs w:val="24"/>
        </w:rPr>
        <w:lastRenderedPageBreak/>
        <w:t>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806CD">
        <w:rPr>
          <w:bCs/>
          <w:szCs w:val="24"/>
        </w:rPr>
        <w:fldChar w:fldCharType="begin"/>
      </w:r>
      <w:r w:rsidR="00FC0698">
        <w:rPr>
          <w:bCs/>
          <w:szCs w:val="24"/>
        </w:rPr>
        <w:instrText xml:space="preserve"> REF _Ref441492458 \r \h </w:instrText>
      </w:r>
      <w:r w:rsidR="00C806CD">
        <w:rPr>
          <w:bCs/>
          <w:szCs w:val="24"/>
        </w:rPr>
      </w:r>
      <w:r w:rsidR="00C806CD">
        <w:rPr>
          <w:bCs/>
          <w:szCs w:val="24"/>
        </w:rPr>
        <w:fldChar w:fldCharType="separate"/>
      </w:r>
      <w:r w:rsidR="00FC2020">
        <w:rPr>
          <w:bCs/>
          <w:szCs w:val="24"/>
        </w:rPr>
        <w:t>3.3.1</w:t>
      </w:r>
      <w:r w:rsidR="00C806CD">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7" w:name="_Ref306143446"/>
      <w:r w:rsidRPr="008C66F6">
        <w:rPr>
          <w:szCs w:val="24"/>
        </w:rPr>
        <w:t>В связи с вышеизложенным Участник готовит Заявку с учетом следующих дополнительных требований:</w:t>
      </w:r>
      <w:bookmarkEnd w:id="897"/>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806CD">
        <w:rPr>
          <w:bCs/>
          <w:szCs w:val="24"/>
        </w:rPr>
        <w:fldChar w:fldCharType="begin"/>
      </w:r>
      <w:r w:rsidR="00F77665">
        <w:rPr>
          <w:bCs/>
          <w:szCs w:val="24"/>
        </w:rPr>
        <w:instrText xml:space="preserve"> REF _Ref441492458 \r \h </w:instrText>
      </w:r>
      <w:r w:rsidR="00C806CD">
        <w:rPr>
          <w:bCs/>
          <w:szCs w:val="24"/>
        </w:rPr>
      </w:r>
      <w:r w:rsidR="00C806CD">
        <w:rPr>
          <w:bCs/>
          <w:szCs w:val="24"/>
        </w:rPr>
        <w:fldChar w:fldCharType="separate"/>
      </w:r>
      <w:r w:rsidR="00FC2020">
        <w:rPr>
          <w:bCs/>
          <w:szCs w:val="24"/>
        </w:rPr>
        <w:t>3.3.1</w:t>
      </w:r>
      <w:r w:rsidR="00C806CD">
        <w:rPr>
          <w:bCs/>
          <w:szCs w:val="24"/>
        </w:rPr>
        <w:fldChar w:fldCharType="end"/>
      </w:r>
      <w:r w:rsidRPr="00E71A48">
        <w:rPr>
          <w:bCs/>
          <w:szCs w:val="24"/>
        </w:rPr>
        <w:t>;</w:t>
      </w:r>
    </w:p>
    <w:p w:rsidR="008C66F6" w:rsidRPr="00D4554B"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C806CD">
        <w:rPr>
          <w:bCs/>
          <w:szCs w:val="24"/>
        </w:rPr>
        <w:fldChar w:fldCharType="begin"/>
      </w:r>
      <w:r w:rsidR="00F77665">
        <w:rPr>
          <w:bCs/>
          <w:szCs w:val="24"/>
        </w:rPr>
        <w:instrText xml:space="preserve"> REF _Ref86827631 \r \h </w:instrText>
      </w:r>
      <w:r w:rsidR="00C806CD">
        <w:rPr>
          <w:bCs/>
          <w:szCs w:val="24"/>
        </w:rPr>
      </w:r>
      <w:r w:rsidR="00C806CD">
        <w:rPr>
          <w:bCs/>
          <w:szCs w:val="24"/>
        </w:rPr>
        <w:fldChar w:fldCharType="separate"/>
      </w:r>
      <w:r w:rsidR="00FC2020">
        <w:rPr>
          <w:bCs/>
          <w:szCs w:val="24"/>
        </w:rPr>
        <w:t>3.3.2</w:t>
      </w:r>
      <w:r w:rsidR="00C806CD">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w:t>
      </w:r>
      <w:r w:rsidR="001525CB" w:rsidRPr="00D4554B">
        <w:rPr>
          <w:szCs w:val="24"/>
        </w:rPr>
        <w:t xml:space="preserve">в пп. </w:t>
      </w:r>
      <w:r w:rsidR="00D4554B" w:rsidRPr="00D4554B">
        <w:fldChar w:fldCharType="begin"/>
      </w:r>
      <w:r w:rsidR="00D4554B" w:rsidRPr="00D4554B">
        <w:instrText xml:space="preserve"> REF _Ref440552284 \r \h  \* MERGEFORMAT </w:instrText>
      </w:r>
      <w:r w:rsidR="00D4554B" w:rsidRPr="00D4554B">
        <w:fldChar w:fldCharType="separate"/>
      </w:r>
      <w:r w:rsidR="00FC2020" w:rsidRPr="00FC2020">
        <w:rPr>
          <w:szCs w:val="24"/>
        </w:rPr>
        <w:t>г)</w:t>
      </w:r>
      <w:r w:rsidR="00D4554B" w:rsidRPr="00D4554B">
        <w:fldChar w:fldCharType="end"/>
      </w:r>
      <w:r w:rsidR="006D308C">
        <w:t>,</w:t>
      </w:r>
      <w:r w:rsidR="00D4554B" w:rsidRPr="00D4554B">
        <w:fldChar w:fldCharType="begin"/>
      </w:r>
      <w:r w:rsidR="00D4554B" w:rsidRPr="00D4554B">
        <w:instrText xml:space="preserve"> REF _Ref441574561 \r \h  \* MERGEFORMAT </w:instrText>
      </w:r>
      <w:r w:rsidR="00D4554B" w:rsidRPr="00D4554B">
        <w:fldChar w:fldCharType="separate"/>
      </w:r>
      <w:r w:rsidR="00FC2020" w:rsidRPr="00FC2020">
        <w:rPr>
          <w:szCs w:val="24"/>
        </w:rPr>
        <w:t>х)</w:t>
      </w:r>
      <w:r w:rsidR="00D4554B" w:rsidRPr="00D4554B">
        <w:fldChar w:fldCharType="end"/>
      </w:r>
      <w:r w:rsidR="006D308C">
        <w:t xml:space="preserve"> и ы)</w:t>
      </w:r>
      <w:r w:rsidR="001525CB" w:rsidRPr="00D4554B">
        <w:rPr>
          <w:szCs w:val="24"/>
        </w:rPr>
        <w:t xml:space="preserve"> п. </w:t>
      </w:r>
      <w:r w:rsidR="00C806CD" w:rsidRPr="00D4554B">
        <w:rPr>
          <w:szCs w:val="24"/>
        </w:rPr>
        <w:fldChar w:fldCharType="begin"/>
      </w:r>
      <w:r w:rsidR="001525CB" w:rsidRPr="00D4554B">
        <w:rPr>
          <w:szCs w:val="24"/>
        </w:rPr>
        <w:instrText xml:space="preserve"> REF _Ref461810037 \r \h </w:instrText>
      </w:r>
      <w:r w:rsidR="00D4554B">
        <w:rPr>
          <w:szCs w:val="24"/>
        </w:rPr>
        <w:instrText xml:space="preserve"> \* MERGEFORMAT </w:instrText>
      </w:r>
      <w:r w:rsidR="00C806CD" w:rsidRPr="00D4554B">
        <w:rPr>
          <w:szCs w:val="24"/>
        </w:rPr>
      </w:r>
      <w:r w:rsidR="00C806CD" w:rsidRPr="00D4554B">
        <w:rPr>
          <w:szCs w:val="24"/>
        </w:rPr>
        <w:fldChar w:fldCharType="separate"/>
      </w:r>
      <w:r w:rsidR="00FC2020">
        <w:rPr>
          <w:szCs w:val="24"/>
        </w:rPr>
        <w:t>3.3.2.1</w:t>
      </w:r>
      <w:r w:rsidR="00C806CD" w:rsidRPr="00D4554B">
        <w:rPr>
          <w:szCs w:val="24"/>
        </w:rPr>
        <w:fldChar w:fldCharType="end"/>
      </w:r>
      <w:r w:rsidR="001525CB" w:rsidRPr="00D4554B">
        <w:rPr>
          <w:szCs w:val="24"/>
        </w:rPr>
        <w:t>, подаются основным Участником</w:t>
      </w:r>
      <w:r w:rsidRPr="00D4554B">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D4554B">
        <w:rPr>
          <w:szCs w:val="24"/>
        </w:rPr>
        <w:t>Заявка дополнительно должна включать сведения о распределении</w:t>
      </w:r>
      <w:r w:rsidRPr="00E71A48">
        <w:rPr>
          <w:szCs w:val="24"/>
        </w:rPr>
        <w:t xml:space="preserve">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806CD">
        <w:rPr>
          <w:bCs/>
          <w:szCs w:val="24"/>
        </w:rPr>
        <w:fldChar w:fldCharType="begin"/>
      </w:r>
      <w:r w:rsidR="008C66F6">
        <w:rPr>
          <w:bCs/>
          <w:szCs w:val="24"/>
        </w:rPr>
        <w:instrText xml:space="preserve"> REF _Ref440272510 \r \h </w:instrText>
      </w:r>
      <w:r w:rsidR="00C806CD">
        <w:rPr>
          <w:bCs/>
          <w:szCs w:val="24"/>
        </w:rPr>
      </w:r>
      <w:r w:rsidR="00C806CD">
        <w:rPr>
          <w:bCs/>
          <w:szCs w:val="24"/>
        </w:rPr>
        <w:fldChar w:fldCharType="separate"/>
      </w:r>
      <w:r w:rsidR="00FC2020">
        <w:rPr>
          <w:bCs/>
          <w:szCs w:val="24"/>
        </w:rPr>
        <w:t>5.17</w:t>
      </w:r>
      <w:r w:rsidR="00C806CD">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8" w:name="_Ref442253730"/>
      <w:bookmarkStart w:id="899" w:name="_Toc442434789"/>
      <w:bookmarkStart w:id="900" w:name="_Toc442435628"/>
      <w:bookmarkStart w:id="901" w:name="_Toc462044748"/>
      <w:bookmarkStart w:id="902" w:name="_Toc462068451"/>
      <w:bookmarkStart w:id="903" w:name="_Toc463514141"/>
      <w:bookmarkStart w:id="904" w:name="_Toc469480357"/>
      <w:bookmarkStart w:id="905" w:name="_Toc471823147"/>
      <w:r w:rsidRPr="003443D3">
        <w:rPr>
          <w:sz w:val="24"/>
          <w:szCs w:val="24"/>
        </w:rPr>
        <w:t>Участие в конкурсе коллективных участников (группы лиц)</w:t>
      </w:r>
      <w:bookmarkEnd w:id="898"/>
      <w:bookmarkEnd w:id="899"/>
      <w:bookmarkEnd w:id="900"/>
      <w:bookmarkEnd w:id="901"/>
      <w:bookmarkEnd w:id="902"/>
      <w:bookmarkEnd w:id="903"/>
      <w:bookmarkEnd w:id="904"/>
      <w:bookmarkEnd w:id="90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D4554B">
        <w:fldChar w:fldCharType="begin"/>
      </w:r>
      <w:r w:rsidR="00D4554B">
        <w:instrText xml:space="preserve"> REF _Ref302978249 \r \h  \* MERGEFORMAT </w:instrText>
      </w:r>
      <w:r w:rsidR="00D4554B">
        <w:fldChar w:fldCharType="separate"/>
      </w:r>
      <w:r w:rsidR="00FC2020" w:rsidRPr="00FC2020">
        <w:rPr>
          <w:szCs w:val="24"/>
        </w:rPr>
        <w:t>3.3.1</w:t>
      </w:r>
      <w:r w:rsidR="00D4554B">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D4554B">
        <w:fldChar w:fldCharType="begin"/>
      </w:r>
      <w:r w:rsidR="00D4554B">
        <w:instrText xml:space="preserve"> REF _Ref302978265 \r \h  \* MERGEFORMAT </w:instrText>
      </w:r>
      <w:r w:rsidR="00D4554B">
        <w:fldChar w:fldCharType="separate"/>
      </w:r>
      <w:r w:rsidR="00FC2020" w:rsidRPr="00FC2020">
        <w:rPr>
          <w:szCs w:val="24"/>
        </w:rPr>
        <w:t>3.3.1.2</w:t>
      </w:r>
      <w:r w:rsidR="00D4554B">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lastRenderedPageBreak/>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C806CD">
        <w:rPr>
          <w:bCs w:val="0"/>
          <w:szCs w:val="24"/>
        </w:rPr>
        <w:fldChar w:fldCharType="begin"/>
      </w:r>
      <w:r w:rsidR="0060076B">
        <w:rPr>
          <w:bCs w:val="0"/>
          <w:szCs w:val="24"/>
        </w:rPr>
        <w:instrText xml:space="preserve"> REF _Ref302978265 \r \h </w:instrText>
      </w:r>
      <w:r w:rsidR="00C806CD">
        <w:rPr>
          <w:bCs w:val="0"/>
          <w:szCs w:val="24"/>
        </w:rPr>
      </w:r>
      <w:r w:rsidR="00C806CD">
        <w:rPr>
          <w:bCs w:val="0"/>
          <w:szCs w:val="24"/>
        </w:rPr>
        <w:fldChar w:fldCharType="separate"/>
      </w:r>
      <w:r w:rsidR="00FC2020">
        <w:rPr>
          <w:bCs w:val="0"/>
          <w:szCs w:val="24"/>
        </w:rPr>
        <w:t>3.3.1.2</w:t>
      </w:r>
      <w:r w:rsidR="00C806CD">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D4554B">
        <w:fldChar w:fldCharType="begin"/>
      </w:r>
      <w:r w:rsidR="00D4554B">
        <w:instrText xml:space="preserve"> REF _Ref308086230 \r \h  \* MERGEFORMAT </w:instrText>
      </w:r>
      <w:r w:rsidR="00D4554B">
        <w:fldChar w:fldCharType="separate"/>
      </w:r>
      <w:r w:rsidR="00FC2020" w:rsidRPr="00FC2020">
        <w:rPr>
          <w:szCs w:val="24"/>
        </w:rPr>
        <w:t>3.3.4.4</w:t>
      </w:r>
      <w:r w:rsidR="00D4554B">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8"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8"/>
    </w:p>
    <w:p w:rsidR="0029151D" w:rsidRPr="00564AC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564ACA">
        <w:rPr>
          <w:sz w:val="24"/>
          <w:szCs w:val="24"/>
        </w:rPr>
        <w:t>Заявка</w:t>
      </w:r>
      <w:r w:rsidR="0029151D" w:rsidRPr="00564ACA">
        <w:rPr>
          <w:sz w:val="24"/>
          <w:szCs w:val="24"/>
        </w:rPr>
        <w:t xml:space="preserve"> должна включать документы, подтверждающие соответствие каждого члена объединения установленным требованиям (п. </w:t>
      </w:r>
      <w:r w:rsidR="00D4554B" w:rsidRPr="00564ACA">
        <w:fldChar w:fldCharType="begin"/>
      </w:r>
      <w:r w:rsidR="00D4554B" w:rsidRPr="00564ACA">
        <w:instrText xml:space="preserve"> REF _Ref86827631 \r \h  \* MERGEFORMAT </w:instrText>
      </w:r>
      <w:r w:rsidR="00D4554B" w:rsidRPr="00564ACA">
        <w:fldChar w:fldCharType="separate"/>
      </w:r>
      <w:r w:rsidR="00FC2020" w:rsidRPr="00FC2020">
        <w:rPr>
          <w:sz w:val="24"/>
          <w:szCs w:val="24"/>
        </w:rPr>
        <w:t>3.3.2</w:t>
      </w:r>
      <w:r w:rsidR="00D4554B" w:rsidRPr="00564ACA">
        <w:fldChar w:fldCharType="end"/>
      </w:r>
      <w:r w:rsidR="0029151D" w:rsidRPr="00564ACA">
        <w:rPr>
          <w:sz w:val="24"/>
          <w:szCs w:val="24"/>
        </w:rPr>
        <w:t>)</w:t>
      </w:r>
      <w:r w:rsidR="001525CB" w:rsidRPr="00564ACA">
        <w:rPr>
          <w:sz w:val="24"/>
          <w:szCs w:val="24"/>
        </w:rPr>
        <w:t xml:space="preserve">. Документы, указанные в пп. </w:t>
      </w:r>
      <w:r w:rsidR="00D4554B" w:rsidRPr="00564ACA">
        <w:fldChar w:fldCharType="begin"/>
      </w:r>
      <w:r w:rsidR="00D4554B" w:rsidRPr="00564ACA">
        <w:instrText xml:space="preserve"> REF _Ref440552284 \r \h  \* MERGEFORMAT </w:instrText>
      </w:r>
      <w:r w:rsidR="00D4554B" w:rsidRPr="00564ACA">
        <w:fldChar w:fldCharType="separate"/>
      </w:r>
      <w:r w:rsidR="00FC2020" w:rsidRPr="00FC2020">
        <w:rPr>
          <w:sz w:val="24"/>
          <w:szCs w:val="24"/>
        </w:rPr>
        <w:t>г)</w:t>
      </w:r>
      <w:r w:rsidR="00D4554B" w:rsidRPr="00564ACA">
        <w:fldChar w:fldCharType="end"/>
      </w:r>
      <w:r w:rsidR="00C75C47" w:rsidRPr="00564ACA">
        <w:rPr>
          <w:sz w:val="24"/>
          <w:szCs w:val="24"/>
        </w:rPr>
        <w:t>,</w:t>
      </w:r>
      <w:r w:rsidR="001525CB" w:rsidRPr="00564ACA">
        <w:rPr>
          <w:sz w:val="24"/>
          <w:szCs w:val="24"/>
        </w:rPr>
        <w:t xml:space="preserve"> </w:t>
      </w:r>
      <w:r w:rsidR="00D4554B" w:rsidRPr="00564ACA">
        <w:fldChar w:fldCharType="begin"/>
      </w:r>
      <w:r w:rsidR="00D4554B" w:rsidRPr="00564ACA">
        <w:instrText xml:space="preserve"> REF _Ref441574561 \r \h  \* MERGEFORMAT </w:instrText>
      </w:r>
      <w:r w:rsidR="00D4554B" w:rsidRPr="00564ACA">
        <w:fldChar w:fldCharType="separate"/>
      </w:r>
      <w:r w:rsidR="00FC2020" w:rsidRPr="00FC2020">
        <w:rPr>
          <w:sz w:val="24"/>
          <w:szCs w:val="24"/>
        </w:rPr>
        <w:t>х)</w:t>
      </w:r>
      <w:r w:rsidR="00D4554B" w:rsidRPr="00564ACA">
        <w:fldChar w:fldCharType="end"/>
      </w:r>
      <w:r w:rsidR="00C75C47" w:rsidRPr="00564ACA">
        <w:t xml:space="preserve"> и ы)</w:t>
      </w:r>
      <w:r w:rsidR="001525CB" w:rsidRPr="00564ACA">
        <w:rPr>
          <w:sz w:val="24"/>
          <w:szCs w:val="24"/>
        </w:rPr>
        <w:t xml:space="preserve"> п. </w:t>
      </w:r>
      <w:r w:rsidR="00D4554B" w:rsidRPr="00564ACA">
        <w:fldChar w:fldCharType="begin"/>
      </w:r>
      <w:r w:rsidR="00D4554B" w:rsidRPr="00564ACA">
        <w:instrText xml:space="preserve"> REF _Ref461810037 \r \h  \* MERGEFORMAT </w:instrText>
      </w:r>
      <w:r w:rsidR="00D4554B" w:rsidRPr="00564ACA">
        <w:fldChar w:fldCharType="separate"/>
      </w:r>
      <w:r w:rsidR="00FC2020" w:rsidRPr="00FC2020">
        <w:rPr>
          <w:sz w:val="24"/>
          <w:szCs w:val="24"/>
        </w:rPr>
        <w:t>3.3.2.1</w:t>
      </w:r>
      <w:r w:rsidR="00D4554B" w:rsidRPr="00564ACA">
        <w:fldChar w:fldCharType="end"/>
      </w:r>
      <w:r w:rsidR="001525CB" w:rsidRPr="00564ACA">
        <w:rPr>
          <w:sz w:val="24"/>
          <w:szCs w:val="24"/>
        </w:rPr>
        <w:t>, подаются Лидером коллективного участника</w:t>
      </w:r>
      <w:r w:rsidR="0029151D" w:rsidRPr="00564ACA">
        <w:rPr>
          <w:sz w:val="24"/>
          <w:szCs w:val="24"/>
        </w:rPr>
        <w:t>;</w:t>
      </w:r>
      <w:r w:rsidR="009A7A99" w:rsidRPr="00564ACA">
        <w:rPr>
          <w:sz w:val="24"/>
          <w:szCs w:val="24"/>
        </w:rPr>
        <w:t xml:space="preserve"> Документы, указанные в пп. </w:t>
      </w:r>
      <w:r w:rsidR="00564ACA" w:rsidRPr="00564ACA">
        <w:rPr>
          <w:sz w:val="24"/>
          <w:szCs w:val="24"/>
        </w:rPr>
        <w:fldChar w:fldCharType="begin"/>
      </w:r>
      <w:r w:rsidR="00564ACA" w:rsidRPr="00564ACA">
        <w:rPr>
          <w:sz w:val="24"/>
          <w:szCs w:val="24"/>
        </w:rPr>
        <w:instrText xml:space="preserve"> REF _Ref489619605 \r \h </w:instrText>
      </w:r>
      <w:r w:rsidR="00564ACA" w:rsidRPr="00564ACA">
        <w:rPr>
          <w:sz w:val="24"/>
          <w:szCs w:val="24"/>
        </w:rPr>
      </w:r>
      <w:r w:rsidR="00564ACA">
        <w:rPr>
          <w:sz w:val="24"/>
          <w:szCs w:val="24"/>
        </w:rPr>
        <w:instrText xml:space="preserve"> \* MERGEFORMAT </w:instrText>
      </w:r>
      <w:r w:rsidR="00564ACA" w:rsidRPr="00564ACA">
        <w:rPr>
          <w:sz w:val="24"/>
          <w:szCs w:val="24"/>
        </w:rPr>
        <w:fldChar w:fldCharType="separate"/>
      </w:r>
      <w:r w:rsidR="00FC2020">
        <w:rPr>
          <w:sz w:val="24"/>
          <w:szCs w:val="24"/>
        </w:rPr>
        <w:t>р)</w:t>
      </w:r>
      <w:r w:rsidR="00564ACA" w:rsidRPr="00564ACA">
        <w:rPr>
          <w:sz w:val="24"/>
          <w:szCs w:val="24"/>
        </w:rPr>
        <w:fldChar w:fldCharType="end"/>
      </w:r>
      <w:r w:rsidR="00564ACA" w:rsidRPr="00564ACA">
        <w:rPr>
          <w:sz w:val="24"/>
          <w:szCs w:val="24"/>
        </w:rPr>
        <w:t xml:space="preserve"> </w:t>
      </w:r>
      <w:r w:rsidR="009A7A99" w:rsidRPr="00564ACA">
        <w:rPr>
          <w:sz w:val="24"/>
          <w:szCs w:val="24"/>
        </w:rPr>
        <w:t xml:space="preserve">и </w:t>
      </w:r>
      <w:r w:rsidR="00564ACA" w:rsidRPr="00564ACA">
        <w:rPr>
          <w:sz w:val="24"/>
          <w:szCs w:val="24"/>
        </w:rPr>
        <w:fldChar w:fldCharType="begin"/>
      </w:r>
      <w:r w:rsidR="00564ACA" w:rsidRPr="00564ACA">
        <w:rPr>
          <w:sz w:val="24"/>
          <w:szCs w:val="24"/>
        </w:rPr>
        <w:instrText xml:space="preserve"> REF _Ref492895681 \r \h </w:instrText>
      </w:r>
      <w:r w:rsidR="00564ACA" w:rsidRPr="00564ACA">
        <w:rPr>
          <w:sz w:val="24"/>
          <w:szCs w:val="24"/>
        </w:rPr>
      </w:r>
      <w:r w:rsidR="00564ACA">
        <w:rPr>
          <w:sz w:val="24"/>
          <w:szCs w:val="24"/>
        </w:rPr>
        <w:instrText xml:space="preserve"> \* MERGEFORMAT </w:instrText>
      </w:r>
      <w:r w:rsidR="00564ACA" w:rsidRPr="00564ACA">
        <w:rPr>
          <w:sz w:val="24"/>
          <w:szCs w:val="24"/>
        </w:rPr>
        <w:fldChar w:fldCharType="separate"/>
      </w:r>
      <w:r w:rsidR="00FC2020">
        <w:rPr>
          <w:sz w:val="24"/>
          <w:szCs w:val="24"/>
        </w:rPr>
        <w:t>с)</w:t>
      </w:r>
      <w:r w:rsidR="00564ACA" w:rsidRPr="00564ACA">
        <w:rPr>
          <w:sz w:val="24"/>
          <w:szCs w:val="24"/>
        </w:rPr>
        <w:fldChar w:fldCharType="end"/>
      </w:r>
      <w:r w:rsidR="00564ACA" w:rsidRPr="00564ACA">
        <w:rPr>
          <w:sz w:val="24"/>
          <w:szCs w:val="24"/>
        </w:rPr>
        <w:t xml:space="preserve"> </w:t>
      </w:r>
      <w:r w:rsidR="009A7A99" w:rsidRPr="00564ACA">
        <w:rPr>
          <w:sz w:val="24"/>
          <w:szCs w:val="24"/>
        </w:rPr>
        <w:t xml:space="preserve">п. </w:t>
      </w:r>
      <w:r w:rsidR="00564ACA">
        <w:rPr>
          <w:sz w:val="24"/>
          <w:szCs w:val="24"/>
        </w:rPr>
        <w:fldChar w:fldCharType="begin"/>
      </w:r>
      <w:r w:rsidR="00564ACA">
        <w:rPr>
          <w:sz w:val="24"/>
          <w:szCs w:val="24"/>
        </w:rPr>
        <w:instrText xml:space="preserve"> REF _Ref461810037 \r \h </w:instrText>
      </w:r>
      <w:r w:rsidR="00564ACA">
        <w:rPr>
          <w:sz w:val="24"/>
          <w:szCs w:val="24"/>
        </w:rPr>
      </w:r>
      <w:r w:rsidR="00564ACA">
        <w:rPr>
          <w:sz w:val="24"/>
          <w:szCs w:val="24"/>
        </w:rPr>
        <w:fldChar w:fldCharType="separate"/>
      </w:r>
      <w:r w:rsidR="00FC2020">
        <w:rPr>
          <w:sz w:val="24"/>
          <w:szCs w:val="24"/>
        </w:rPr>
        <w:t>3.3.2.1</w:t>
      </w:r>
      <w:r w:rsidR="00564ACA">
        <w:rPr>
          <w:sz w:val="24"/>
          <w:szCs w:val="24"/>
        </w:rPr>
        <w:fldChar w:fldCharType="end"/>
      </w:r>
      <w:r w:rsidR="009A7A99" w:rsidRPr="00564ACA">
        <w:rPr>
          <w:sz w:val="24"/>
          <w:szCs w:val="24"/>
        </w:rPr>
        <w:t xml:space="preserve">, должны быть в наличии у тех членов объединения, которые должны их иметь в соответствии с требованиями </w:t>
      </w:r>
      <w:r w:rsidR="009A7A99" w:rsidRPr="00564ACA">
        <w:rPr>
          <w:szCs w:val="24"/>
        </w:rPr>
        <w:t xml:space="preserve">законодательства РФ и в соответствии с предоставленным </w:t>
      </w:r>
      <w:r w:rsidR="009A7A99" w:rsidRPr="00564ACA">
        <w:t>Планом распределения объемов выполнения работ внутри коллективного Участника</w:t>
      </w:r>
    </w:p>
    <w:p w:rsidR="0029151D" w:rsidRPr="00564AC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564ACA">
        <w:rPr>
          <w:sz w:val="24"/>
          <w:szCs w:val="24"/>
        </w:rPr>
        <w:t>Заявка</w:t>
      </w:r>
      <w:r w:rsidR="0029151D" w:rsidRPr="00564AC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564ACA">
        <w:rPr>
          <w:sz w:val="24"/>
          <w:szCs w:val="24"/>
        </w:rPr>
        <w:t>У</w:t>
      </w:r>
      <w:r w:rsidR="0029151D" w:rsidRPr="00564ACA">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564ACA">
        <w:rPr>
          <w:sz w:val="24"/>
          <w:szCs w:val="24"/>
        </w:rPr>
        <w:t xml:space="preserve">в состав </w:t>
      </w:r>
      <w:r w:rsidR="00127894" w:rsidRPr="00564ACA">
        <w:rPr>
          <w:sz w:val="24"/>
          <w:szCs w:val="24"/>
        </w:rPr>
        <w:t>Заявки</w:t>
      </w:r>
      <w:r w:rsidRPr="00564ACA">
        <w:rPr>
          <w:sz w:val="24"/>
          <w:szCs w:val="24"/>
        </w:rPr>
        <w:t xml:space="preserve"> дополнительно включается нотариально заверенная копия</w:t>
      </w:r>
      <w:r w:rsidRPr="00796A96">
        <w:rPr>
          <w:sz w:val="24"/>
          <w:szCs w:val="24"/>
        </w:rPr>
        <w:t xml:space="preserve">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806CD">
        <w:rPr>
          <w:bCs/>
          <w:sz w:val="24"/>
          <w:szCs w:val="24"/>
        </w:rPr>
        <w:fldChar w:fldCharType="begin"/>
      </w:r>
      <w:r>
        <w:rPr>
          <w:bCs/>
          <w:sz w:val="24"/>
          <w:szCs w:val="24"/>
        </w:rPr>
        <w:instrText xml:space="preserve"> REF _Ref440376324 \r \h </w:instrText>
      </w:r>
      <w:r w:rsidR="00C806CD">
        <w:rPr>
          <w:bCs/>
          <w:sz w:val="24"/>
          <w:szCs w:val="24"/>
        </w:rPr>
      </w:r>
      <w:r w:rsidR="00C806CD">
        <w:rPr>
          <w:bCs/>
          <w:sz w:val="24"/>
          <w:szCs w:val="24"/>
        </w:rPr>
        <w:fldChar w:fldCharType="separate"/>
      </w:r>
      <w:r w:rsidR="00FC2020">
        <w:rPr>
          <w:bCs/>
          <w:sz w:val="24"/>
          <w:szCs w:val="24"/>
        </w:rPr>
        <w:t>5.18</w:t>
      </w:r>
      <w:r w:rsidR="00C806CD">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564ACA" w:rsidRDefault="00F55F10" w:rsidP="00363FC9">
      <w:pPr>
        <w:pStyle w:val="Times12"/>
        <w:numPr>
          <w:ilvl w:val="3"/>
          <w:numId w:val="9"/>
        </w:numPr>
        <w:spacing w:after="120"/>
        <w:ind w:left="0" w:firstLine="540"/>
        <w:rPr>
          <w:szCs w:val="24"/>
        </w:rPr>
      </w:pPr>
      <w:r w:rsidRPr="00796A96">
        <w:rPr>
          <w:szCs w:val="24"/>
        </w:rPr>
        <w:lastRenderedPageBreak/>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w:t>
      </w:r>
      <w:r w:rsidRPr="00564ACA">
        <w:rPr>
          <w:szCs w:val="24"/>
        </w:rPr>
        <w:t>показатели (за исключением указанных в п</w:t>
      </w:r>
      <w:r w:rsidR="00761A23" w:rsidRPr="00564ACA">
        <w:rPr>
          <w:szCs w:val="24"/>
        </w:rPr>
        <w:t>одп.</w:t>
      </w:r>
      <w:r w:rsidR="00D0538A" w:rsidRPr="00564ACA">
        <w:rPr>
          <w:szCs w:val="24"/>
        </w:rPr>
        <w:t xml:space="preserve"> </w:t>
      </w:r>
      <w:r w:rsidR="00C806CD" w:rsidRPr="00564ACA">
        <w:rPr>
          <w:szCs w:val="24"/>
        </w:rPr>
        <w:fldChar w:fldCharType="begin"/>
      </w:r>
      <w:r w:rsidR="00127894" w:rsidRPr="00564ACA">
        <w:rPr>
          <w:szCs w:val="24"/>
        </w:rPr>
        <w:instrText xml:space="preserve"> REF _Ref441499156 \r \h </w:instrText>
      </w:r>
      <w:r w:rsidR="00C806CD" w:rsidRPr="00564ACA">
        <w:rPr>
          <w:szCs w:val="24"/>
        </w:rPr>
      </w:r>
      <w:r w:rsidR="00564ACA">
        <w:rPr>
          <w:szCs w:val="24"/>
        </w:rPr>
        <w:instrText xml:space="preserve"> \* MERGEFORMAT </w:instrText>
      </w:r>
      <w:r w:rsidR="00C806CD" w:rsidRPr="00564ACA">
        <w:rPr>
          <w:szCs w:val="24"/>
        </w:rPr>
        <w:fldChar w:fldCharType="separate"/>
      </w:r>
      <w:r w:rsidR="00FC2020">
        <w:rPr>
          <w:szCs w:val="24"/>
        </w:rPr>
        <w:t>3.3.1</w:t>
      </w:r>
      <w:r w:rsidR="00C806CD" w:rsidRPr="00564ACA">
        <w:rPr>
          <w:szCs w:val="24"/>
        </w:rPr>
        <w:fldChar w:fldCharType="end"/>
      </w:r>
      <w:r w:rsidRPr="00564ACA">
        <w:rPr>
          <w:szCs w:val="24"/>
        </w:rPr>
        <w:t>) должны быть в наличии хотя бы у одного члена объединения.</w:t>
      </w:r>
      <w:r w:rsidR="003F75C2" w:rsidRPr="00564ACA">
        <w:rPr>
          <w:szCs w:val="24"/>
        </w:rPr>
        <w:t xml:space="preserve"> Документы, указанные в пп. </w:t>
      </w:r>
      <w:r w:rsidR="00564ACA">
        <w:rPr>
          <w:szCs w:val="24"/>
        </w:rPr>
        <w:fldChar w:fldCharType="begin"/>
      </w:r>
      <w:r w:rsidR="00564ACA">
        <w:rPr>
          <w:szCs w:val="24"/>
        </w:rPr>
        <w:instrText xml:space="preserve"> REF _Ref489619605 \r \h </w:instrText>
      </w:r>
      <w:r w:rsidR="00564ACA">
        <w:rPr>
          <w:szCs w:val="24"/>
        </w:rPr>
      </w:r>
      <w:r w:rsidR="00564ACA">
        <w:rPr>
          <w:szCs w:val="24"/>
        </w:rPr>
        <w:fldChar w:fldCharType="separate"/>
      </w:r>
      <w:r w:rsidR="00FC2020">
        <w:rPr>
          <w:szCs w:val="24"/>
        </w:rPr>
        <w:t>р)</w:t>
      </w:r>
      <w:r w:rsidR="00564ACA">
        <w:rPr>
          <w:szCs w:val="24"/>
        </w:rPr>
        <w:fldChar w:fldCharType="end"/>
      </w:r>
      <w:r w:rsidR="00564ACA">
        <w:rPr>
          <w:szCs w:val="24"/>
        </w:rPr>
        <w:t xml:space="preserve"> </w:t>
      </w:r>
      <w:r w:rsidR="003F75C2" w:rsidRPr="00564ACA">
        <w:rPr>
          <w:szCs w:val="24"/>
        </w:rPr>
        <w:t xml:space="preserve">и </w:t>
      </w:r>
      <w:r w:rsidR="00564ACA">
        <w:rPr>
          <w:szCs w:val="24"/>
        </w:rPr>
        <w:fldChar w:fldCharType="begin"/>
      </w:r>
      <w:r w:rsidR="00564ACA">
        <w:rPr>
          <w:szCs w:val="24"/>
        </w:rPr>
        <w:instrText xml:space="preserve"> REF _Ref492895681 \r \h </w:instrText>
      </w:r>
      <w:r w:rsidR="00564ACA">
        <w:rPr>
          <w:szCs w:val="24"/>
        </w:rPr>
      </w:r>
      <w:r w:rsidR="00564ACA">
        <w:rPr>
          <w:szCs w:val="24"/>
        </w:rPr>
        <w:fldChar w:fldCharType="separate"/>
      </w:r>
      <w:r w:rsidR="00FC2020">
        <w:rPr>
          <w:szCs w:val="24"/>
        </w:rPr>
        <w:t>с)</w:t>
      </w:r>
      <w:r w:rsidR="00564ACA">
        <w:rPr>
          <w:szCs w:val="24"/>
        </w:rPr>
        <w:fldChar w:fldCharType="end"/>
      </w:r>
      <w:r w:rsidR="00564ACA">
        <w:rPr>
          <w:szCs w:val="24"/>
        </w:rPr>
        <w:t xml:space="preserve"> </w:t>
      </w:r>
      <w:r w:rsidR="003F75C2" w:rsidRPr="00564ACA">
        <w:rPr>
          <w:szCs w:val="24"/>
        </w:rPr>
        <w:t>п.</w:t>
      </w:r>
      <w:r w:rsidR="00564ACA">
        <w:rPr>
          <w:szCs w:val="24"/>
        </w:rPr>
        <w:t xml:space="preserve"> </w:t>
      </w:r>
      <w:r w:rsidR="00564ACA">
        <w:rPr>
          <w:szCs w:val="24"/>
        </w:rPr>
        <w:fldChar w:fldCharType="begin"/>
      </w:r>
      <w:r w:rsidR="00564ACA">
        <w:rPr>
          <w:szCs w:val="24"/>
        </w:rPr>
        <w:instrText xml:space="preserve"> REF _Ref461810037 \r \h </w:instrText>
      </w:r>
      <w:r w:rsidR="00564ACA">
        <w:rPr>
          <w:szCs w:val="24"/>
        </w:rPr>
      </w:r>
      <w:r w:rsidR="00564ACA">
        <w:rPr>
          <w:szCs w:val="24"/>
        </w:rPr>
        <w:fldChar w:fldCharType="separate"/>
      </w:r>
      <w:r w:rsidR="00FC2020">
        <w:rPr>
          <w:szCs w:val="24"/>
        </w:rPr>
        <w:t>3.3.2.1</w:t>
      </w:r>
      <w:r w:rsidR="00564ACA">
        <w:rPr>
          <w:szCs w:val="24"/>
        </w:rPr>
        <w:fldChar w:fldCharType="end"/>
      </w:r>
      <w:r w:rsidR="003F75C2" w:rsidRPr="00564ACA">
        <w:rPr>
          <w:szCs w:val="24"/>
        </w:rPr>
        <w:t xml:space="preserve">, должны быть в наличии у тех членов объединения, которые должны их иметь в соответствии с требованиями законодательства РФ и в соответствии с предоставленным </w:t>
      </w:r>
      <w:r w:rsidR="003F75C2" w:rsidRPr="00564ACA">
        <w:t>Планом распределения объемов выполнения работ внутри коллективного Участника</w:t>
      </w:r>
    </w:p>
    <w:p w:rsidR="0029151D" w:rsidRDefault="0029151D" w:rsidP="00363FC9">
      <w:pPr>
        <w:pStyle w:val="Times12"/>
        <w:numPr>
          <w:ilvl w:val="3"/>
          <w:numId w:val="9"/>
        </w:numPr>
        <w:spacing w:after="120"/>
        <w:ind w:left="0" w:firstLine="540"/>
        <w:rPr>
          <w:szCs w:val="24"/>
        </w:rPr>
      </w:pPr>
      <w:r w:rsidRPr="00564ACA">
        <w:rPr>
          <w:szCs w:val="24"/>
        </w:rPr>
        <w:t xml:space="preserve">Конкурсная комиссия может отклонить </w:t>
      </w:r>
      <w:r w:rsidR="00127894" w:rsidRPr="00564ACA">
        <w:rPr>
          <w:szCs w:val="24"/>
        </w:rPr>
        <w:t>Заявку</w:t>
      </w:r>
      <w:r w:rsidRPr="00564ACA">
        <w:rPr>
          <w:szCs w:val="24"/>
        </w:rPr>
        <w:t>, а Организатор конкурса (Заказчик) имеет право на одностороннее</w:t>
      </w:r>
      <w:r w:rsidRPr="00796A96">
        <w:rPr>
          <w:szCs w:val="24"/>
        </w:rPr>
        <w:t xml:space="preserve">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9" w:name="_Toc298234674"/>
      <w:bookmarkStart w:id="910" w:name="_Toc255985674"/>
      <w:bookmarkStart w:id="911" w:name="_Ref303250879"/>
      <w:bookmarkStart w:id="912" w:name="_Ref306190446"/>
      <w:bookmarkStart w:id="913" w:name="_Ref441224325"/>
      <w:bookmarkStart w:id="914" w:name="_Toc471823148"/>
      <w:r w:rsidRPr="00796A96">
        <w:rPr>
          <w:bCs/>
          <w:sz w:val="24"/>
          <w:szCs w:val="24"/>
        </w:rPr>
        <w:t xml:space="preserve">Подготовка </w:t>
      </w:r>
      <w:bookmarkEnd w:id="816"/>
      <w:bookmarkEnd w:id="817"/>
      <w:bookmarkEnd w:id="818"/>
      <w:bookmarkEnd w:id="819"/>
      <w:bookmarkEnd w:id="820"/>
      <w:bookmarkEnd w:id="821"/>
      <w:bookmarkEnd w:id="909"/>
      <w:bookmarkEnd w:id="910"/>
      <w:bookmarkEnd w:id="911"/>
      <w:bookmarkEnd w:id="912"/>
      <w:bookmarkEnd w:id="913"/>
      <w:r w:rsidR="00F01046">
        <w:rPr>
          <w:bCs/>
          <w:sz w:val="24"/>
          <w:szCs w:val="24"/>
        </w:rPr>
        <w:t>Заявок</w:t>
      </w:r>
      <w:bookmarkEnd w:id="914"/>
    </w:p>
    <w:p w:rsidR="000D1809" w:rsidRPr="00796A96" w:rsidRDefault="000D1809" w:rsidP="00363FC9">
      <w:pPr>
        <w:pStyle w:val="3"/>
        <w:numPr>
          <w:ilvl w:val="2"/>
          <w:numId w:val="9"/>
        </w:numPr>
        <w:tabs>
          <w:tab w:val="num" w:pos="1620"/>
        </w:tabs>
        <w:spacing w:before="0"/>
        <w:ind w:left="1620" w:hanging="1081"/>
        <w:rPr>
          <w:sz w:val="24"/>
          <w:szCs w:val="24"/>
        </w:rPr>
      </w:pPr>
      <w:bookmarkStart w:id="915" w:name="_Ref56229154"/>
      <w:bookmarkStart w:id="916" w:name="_Toc57314645"/>
      <w:bookmarkStart w:id="917" w:name="_Toc98251717"/>
      <w:bookmarkStart w:id="918" w:name="_Toc298234675"/>
      <w:bookmarkStart w:id="919" w:name="_Toc255985675"/>
      <w:bookmarkStart w:id="920" w:name="_Toc441503247"/>
      <w:bookmarkStart w:id="921" w:name="_Toc441572038"/>
      <w:bookmarkStart w:id="922" w:name="_Toc441575130"/>
      <w:bookmarkStart w:id="923" w:name="_Toc442434791"/>
      <w:bookmarkStart w:id="924" w:name="_Toc442435630"/>
      <w:bookmarkStart w:id="925" w:name="_Toc462044750"/>
      <w:bookmarkStart w:id="926" w:name="_Toc462068453"/>
      <w:bookmarkStart w:id="927" w:name="_Toc463514143"/>
      <w:bookmarkStart w:id="928" w:name="_Toc469480359"/>
      <w:bookmarkStart w:id="929" w:name="_Toc471823149"/>
      <w:r w:rsidRPr="00796A96">
        <w:rPr>
          <w:sz w:val="24"/>
          <w:szCs w:val="24"/>
        </w:rPr>
        <w:t xml:space="preserve">Общие требования к </w:t>
      </w:r>
      <w:bookmarkEnd w:id="915"/>
      <w:bookmarkEnd w:id="916"/>
      <w:bookmarkEnd w:id="917"/>
      <w:bookmarkEnd w:id="918"/>
      <w:bookmarkEnd w:id="919"/>
      <w:r w:rsidR="00F01046">
        <w:rPr>
          <w:sz w:val="24"/>
          <w:szCs w:val="24"/>
        </w:rPr>
        <w:t>Заявке</w:t>
      </w:r>
      <w:bookmarkEnd w:id="920"/>
      <w:bookmarkEnd w:id="921"/>
      <w:bookmarkEnd w:id="922"/>
      <w:bookmarkEnd w:id="923"/>
      <w:bookmarkEnd w:id="924"/>
      <w:bookmarkEnd w:id="925"/>
      <w:bookmarkEnd w:id="926"/>
      <w:bookmarkEnd w:id="927"/>
      <w:bookmarkEnd w:id="928"/>
      <w:bookmarkEnd w:id="929"/>
    </w:p>
    <w:p w:rsidR="000D1809" w:rsidRPr="00796A96" w:rsidRDefault="000D1809" w:rsidP="00363FC9">
      <w:pPr>
        <w:pStyle w:val="Times12"/>
        <w:numPr>
          <w:ilvl w:val="3"/>
          <w:numId w:val="9"/>
        </w:numPr>
        <w:tabs>
          <w:tab w:val="num" w:pos="1620"/>
        </w:tabs>
        <w:spacing w:after="120"/>
        <w:ind w:left="0" w:firstLine="567"/>
        <w:rPr>
          <w:szCs w:val="24"/>
        </w:rPr>
      </w:pPr>
      <w:bookmarkStart w:id="930"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806CD">
        <w:rPr>
          <w:bCs/>
          <w:szCs w:val="24"/>
        </w:rPr>
        <w:fldChar w:fldCharType="begin"/>
      </w:r>
      <w:r>
        <w:rPr>
          <w:bCs/>
          <w:szCs w:val="24"/>
        </w:rPr>
        <w:instrText xml:space="preserve"> REF _Ref55336310 \r \h </w:instrText>
      </w:r>
      <w:r w:rsidR="00C806CD">
        <w:rPr>
          <w:bCs/>
          <w:szCs w:val="24"/>
        </w:rPr>
      </w:r>
      <w:r w:rsidR="00C806CD">
        <w:rPr>
          <w:bCs/>
          <w:szCs w:val="24"/>
        </w:rPr>
        <w:fldChar w:fldCharType="separate"/>
      </w:r>
      <w:r w:rsidR="00FC2020">
        <w:rPr>
          <w:bCs/>
          <w:szCs w:val="24"/>
        </w:rPr>
        <w:t>5.1</w:t>
      </w:r>
      <w:r w:rsidR="00C806CD">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_Ref440271072 \r \h </w:instrText>
      </w:r>
      <w:r w:rsidR="00C806CD">
        <w:rPr>
          <w:bCs/>
          <w:szCs w:val="24"/>
        </w:rPr>
      </w:r>
      <w:r w:rsidR="00C806CD">
        <w:rPr>
          <w:bCs/>
          <w:szCs w:val="24"/>
        </w:rPr>
        <w:fldChar w:fldCharType="separate"/>
      </w:r>
      <w:r w:rsidR="00FC2020">
        <w:rPr>
          <w:bCs/>
          <w:szCs w:val="24"/>
        </w:rPr>
        <w:t>5.2</w:t>
      </w:r>
      <w:r w:rsidR="00C806CD">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806CD">
        <w:rPr>
          <w:bCs/>
          <w:szCs w:val="24"/>
        </w:rPr>
        <w:fldChar w:fldCharType="begin"/>
      </w:r>
      <w:r>
        <w:rPr>
          <w:bCs/>
          <w:szCs w:val="24"/>
        </w:rPr>
        <w:instrText xml:space="preserve"> REF _Ref440537086 \r \h </w:instrText>
      </w:r>
      <w:r w:rsidR="00C806CD">
        <w:rPr>
          <w:bCs/>
          <w:szCs w:val="24"/>
        </w:rPr>
      </w:r>
      <w:r w:rsidR="00C806CD">
        <w:rPr>
          <w:bCs/>
          <w:szCs w:val="24"/>
        </w:rPr>
        <w:fldChar w:fldCharType="separate"/>
      </w:r>
      <w:r w:rsidR="00FC2020">
        <w:rPr>
          <w:bCs/>
          <w:szCs w:val="24"/>
        </w:rPr>
        <w:t>5.3</w:t>
      </w:r>
      <w:r w:rsidR="00C806CD">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_Ref440271036 \r \h </w:instrText>
      </w:r>
      <w:r w:rsidR="00C806CD">
        <w:rPr>
          <w:bCs/>
          <w:szCs w:val="24"/>
        </w:rPr>
      </w:r>
      <w:r w:rsidR="00C806CD">
        <w:rPr>
          <w:bCs/>
          <w:szCs w:val="24"/>
        </w:rPr>
        <w:fldChar w:fldCharType="separate"/>
      </w:r>
      <w:r w:rsidR="00FC2020">
        <w:rPr>
          <w:bCs/>
          <w:szCs w:val="24"/>
        </w:rPr>
        <w:t>5.4</w:t>
      </w:r>
      <w:r w:rsidR="00C806CD">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06CD">
        <w:rPr>
          <w:bCs/>
          <w:szCs w:val="24"/>
        </w:rPr>
        <w:fldChar w:fldCharType="begin"/>
      </w:r>
      <w:r>
        <w:rPr>
          <w:bCs/>
          <w:szCs w:val="24"/>
        </w:rPr>
        <w:instrText xml:space="preserve"> REF _Ref440361914 \r \h </w:instrText>
      </w:r>
      <w:r w:rsidR="00C806CD">
        <w:rPr>
          <w:bCs/>
          <w:szCs w:val="24"/>
        </w:rPr>
      </w:r>
      <w:r w:rsidR="00C806CD">
        <w:rPr>
          <w:bCs/>
          <w:szCs w:val="24"/>
        </w:rPr>
        <w:fldChar w:fldCharType="separate"/>
      </w:r>
      <w:r w:rsidR="00FC2020">
        <w:rPr>
          <w:bCs/>
          <w:szCs w:val="24"/>
        </w:rPr>
        <w:t>5.5</w:t>
      </w:r>
      <w:r w:rsidR="00C806CD">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806CD">
        <w:fldChar w:fldCharType="begin"/>
      </w:r>
      <w:r>
        <w:rPr>
          <w:bCs/>
          <w:szCs w:val="24"/>
        </w:rPr>
        <w:instrText xml:space="preserve"> REF _Ref441500379 \r \h </w:instrText>
      </w:r>
      <w:r w:rsidR="00C806CD">
        <w:fldChar w:fldCharType="separate"/>
      </w:r>
      <w:r w:rsidR="00FC2020">
        <w:rPr>
          <w:bCs/>
          <w:szCs w:val="24"/>
        </w:rPr>
        <w:t>3.3</w:t>
      </w:r>
      <w:r w:rsidR="00C806CD">
        <w:fldChar w:fldCharType="end"/>
      </w:r>
      <w:r w:rsidRPr="00E71A48">
        <w:rPr>
          <w:bCs/>
          <w:szCs w:val="24"/>
        </w:rPr>
        <w:t>)</w:t>
      </w:r>
      <w:r>
        <w:rPr>
          <w:bCs/>
          <w:szCs w:val="24"/>
        </w:rPr>
        <w:t>;</w:t>
      </w:r>
    </w:p>
    <w:p w:rsidR="00133419" w:rsidRPr="00D4554B"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806CD" w:rsidRPr="00D4554B">
        <w:rPr>
          <w:bCs/>
          <w:szCs w:val="24"/>
        </w:rPr>
        <w:fldChar w:fldCharType="begin"/>
      </w:r>
      <w:r w:rsidRPr="00D4554B">
        <w:rPr>
          <w:bCs/>
          <w:szCs w:val="24"/>
        </w:rPr>
        <w:instrText xml:space="preserve"> REF _Ref440361610 \r \h </w:instrText>
      </w:r>
      <w:r w:rsidR="00D4554B">
        <w:rPr>
          <w:bCs/>
          <w:szCs w:val="24"/>
        </w:rPr>
        <w:instrText xml:space="preserve"> \* MERGEFORMAT </w:instrText>
      </w:r>
      <w:r w:rsidR="00C806CD" w:rsidRPr="00D4554B">
        <w:rPr>
          <w:bCs/>
          <w:szCs w:val="24"/>
        </w:rPr>
      </w:r>
      <w:r w:rsidR="00C806CD" w:rsidRPr="00D4554B">
        <w:rPr>
          <w:bCs/>
          <w:szCs w:val="24"/>
        </w:rPr>
        <w:fldChar w:fldCharType="separate"/>
      </w:r>
      <w:r w:rsidR="00FC2020">
        <w:rPr>
          <w:bCs/>
          <w:szCs w:val="24"/>
        </w:rPr>
        <w:t>5.6</w:t>
      </w:r>
      <w:r w:rsidR="00C806CD" w:rsidRPr="00D4554B">
        <w:rPr>
          <w:bCs/>
          <w:szCs w:val="24"/>
        </w:rPr>
        <w:fldChar w:fldCharType="end"/>
      </w:r>
      <w:r w:rsidRPr="00D4554B">
        <w:rPr>
          <w:bCs/>
          <w:szCs w:val="24"/>
        </w:rPr>
        <w:t>);</w:t>
      </w:r>
    </w:p>
    <w:p w:rsidR="009A2CCC" w:rsidRPr="00D4554B"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D4554B">
        <w:rPr>
          <w:szCs w:val="24"/>
        </w:rPr>
        <w:t xml:space="preserve">Предварительный договор комплексного страхования строительно-монтажных рисков (пп. </w:t>
      </w:r>
      <w:r w:rsidR="00C806CD" w:rsidRPr="00D4554B">
        <w:rPr>
          <w:bCs/>
          <w:szCs w:val="24"/>
        </w:rPr>
        <w:fldChar w:fldCharType="begin"/>
      </w:r>
      <w:r w:rsidRPr="00D4554B">
        <w:rPr>
          <w:szCs w:val="24"/>
        </w:rPr>
        <w:instrText xml:space="preserve"> REF _Ref440552284 \r \h </w:instrText>
      </w:r>
      <w:r w:rsidR="00D4554B">
        <w:rPr>
          <w:bCs/>
          <w:szCs w:val="24"/>
        </w:rPr>
        <w:instrText xml:space="preserve"> \* MERGEFORMAT </w:instrText>
      </w:r>
      <w:r w:rsidR="00C806CD" w:rsidRPr="00D4554B">
        <w:rPr>
          <w:bCs/>
          <w:szCs w:val="24"/>
        </w:rPr>
      </w:r>
      <w:r w:rsidR="00C806CD" w:rsidRPr="00D4554B">
        <w:rPr>
          <w:bCs/>
          <w:szCs w:val="24"/>
        </w:rPr>
        <w:fldChar w:fldCharType="separate"/>
      </w:r>
      <w:r w:rsidR="00FC2020">
        <w:rPr>
          <w:szCs w:val="24"/>
        </w:rPr>
        <w:t>г)</w:t>
      </w:r>
      <w:r w:rsidR="00C806CD" w:rsidRPr="00D4554B">
        <w:rPr>
          <w:bCs/>
          <w:szCs w:val="24"/>
        </w:rPr>
        <w:fldChar w:fldCharType="end"/>
      </w:r>
      <w:r w:rsidRPr="00D4554B">
        <w:rPr>
          <w:szCs w:val="24"/>
        </w:rPr>
        <w:t xml:space="preserve"> пункта</w:t>
      </w:r>
      <w:r w:rsidR="001A5957" w:rsidRPr="00D4554B">
        <w:rPr>
          <w:szCs w:val="24"/>
        </w:rPr>
        <w:t xml:space="preserve"> </w:t>
      </w:r>
      <w:r w:rsidR="00C806CD" w:rsidRPr="00D4554B">
        <w:rPr>
          <w:szCs w:val="24"/>
        </w:rPr>
        <w:fldChar w:fldCharType="begin"/>
      </w:r>
      <w:r w:rsidR="001A5957" w:rsidRPr="00D4554B">
        <w:rPr>
          <w:szCs w:val="24"/>
        </w:rPr>
        <w:instrText xml:space="preserve"> REF _Ref461810037 \r \h </w:instrText>
      </w:r>
      <w:r w:rsidR="00D4554B">
        <w:rPr>
          <w:szCs w:val="24"/>
        </w:rPr>
        <w:instrText xml:space="preserve"> \* MERGEFORMAT </w:instrText>
      </w:r>
      <w:r w:rsidR="00C806CD" w:rsidRPr="00D4554B">
        <w:rPr>
          <w:szCs w:val="24"/>
        </w:rPr>
      </w:r>
      <w:r w:rsidR="00C806CD" w:rsidRPr="00D4554B">
        <w:rPr>
          <w:szCs w:val="24"/>
        </w:rPr>
        <w:fldChar w:fldCharType="separate"/>
      </w:r>
      <w:r w:rsidR="00FC2020">
        <w:rPr>
          <w:szCs w:val="24"/>
        </w:rPr>
        <w:t>3.3.2.1</w:t>
      </w:r>
      <w:r w:rsidR="00C806CD" w:rsidRPr="00D4554B">
        <w:rPr>
          <w:szCs w:val="24"/>
        </w:rPr>
        <w:fldChar w:fldCharType="end"/>
      </w:r>
      <w:r w:rsidRPr="00D4554B">
        <w:rPr>
          <w:szCs w:val="24"/>
        </w:rPr>
        <w:t>);</w:t>
      </w:r>
    </w:p>
    <w:p w:rsidR="00133419" w:rsidRPr="00D4554B"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D4554B">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0"/>
    <w:p w:rsidR="002509E6" w:rsidRPr="00D4554B" w:rsidRDefault="009A6246" w:rsidP="00363FC9">
      <w:pPr>
        <w:pStyle w:val="Times12"/>
        <w:numPr>
          <w:ilvl w:val="3"/>
          <w:numId w:val="9"/>
        </w:numPr>
        <w:tabs>
          <w:tab w:val="left" w:pos="1276"/>
          <w:tab w:val="num" w:pos="1620"/>
        </w:tabs>
        <w:spacing w:after="120"/>
        <w:ind w:left="1276" w:hanging="360"/>
        <w:rPr>
          <w:szCs w:val="24"/>
        </w:rPr>
      </w:pPr>
      <w:r w:rsidRPr="00D4554B">
        <w:rPr>
          <w:szCs w:val="24"/>
        </w:rPr>
        <w:t>Порядок размещения документов в составе Заявки с составлением описи всех документов с указанием томов и страниц:</w:t>
      </w:r>
    </w:p>
    <w:p w:rsidR="002509E6" w:rsidRPr="00D4554B" w:rsidRDefault="00797B39" w:rsidP="00363FC9">
      <w:pPr>
        <w:pStyle w:val="Times12"/>
        <w:numPr>
          <w:ilvl w:val="0"/>
          <w:numId w:val="21"/>
        </w:numPr>
        <w:tabs>
          <w:tab w:val="left" w:pos="0"/>
          <w:tab w:val="left" w:pos="1276"/>
        </w:tabs>
        <w:spacing w:after="120"/>
        <w:ind w:left="1276"/>
        <w:rPr>
          <w:szCs w:val="24"/>
        </w:rPr>
      </w:pPr>
      <w:r w:rsidRPr="00D4554B">
        <w:rPr>
          <w:bCs w:val="0"/>
          <w:szCs w:val="24"/>
        </w:rPr>
        <w:t>Письмо о подаче оферты (</w:t>
      </w:r>
      <w:r w:rsidRPr="00D4554B">
        <w:rPr>
          <w:bCs w:val="0"/>
          <w:spacing w:val="-2"/>
          <w:szCs w:val="24"/>
        </w:rPr>
        <w:t>под</w:t>
      </w:r>
      <w:r w:rsidRPr="00D4554B">
        <w:rPr>
          <w:bCs w:val="0"/>
          <w:szCs w:val="24"/>
        </w:rPr>
        <w:t xml:space="preserve">раздел </w:t>
      </w:r>
      <w:r w:rsidR="00D4554B" w:rsidRPr="00D4554B">
        <w:fldChar w:fldCharType="begin"/>
      </w:r>
      <w:r w:rsidR="00D4554B" w:rsidRPr="00D4554B">
        <w:instrText xml:space="preserve"> REF _Ref55336310 \r \h  \* MERGEFORMAT </w:instrText>
      </w:r>
      <w:r w:rsidR="00D4554B" w:rsidRPr="00D4554B">
        <w:fldChar w:fldCharType="separate"/>
      </w:r>
      <w:r w:rsidR="00FC2020" w:rsidRPr="00FC2020">
        <w:rPr>
          <w:bCs w:val="0"/>
          <w:szCs w:val="24"/>
        </w:rPr>
        <w:t>5.1</w:t>
      </w:r>
      <w:r w:rsidR="00D4554B" w:rsidRPr="00D4554B">
        <w:fldChar w:fldCharType="end"/>
      </w:r>
      <w:r w:rsidRPr="00D4554B">
        <w:rPr>
          <w:bCs w:val="0"/>
          <w:szCs w:val="24"/>
        </w:rPr>
        <w:t>);</w:t>
      </w:r>
    </w:p>
    <w:p w:rsidR="009A6246" w:rsidRPr="00D4554B" w:rsidRDefault="009A6246" w:rsidP="00363FC9">
      <w:pPr>
        <w:pStyle w:val="Times12"/>
        <w:numPr>
          <w:ilvl w:val="0"/>
          <w:numId w:val="21"/>
        </w:numPr>
        <w:tabs>
          <w:tab w:val="left" w:pos="0"/>
          <w:tab w:val="left" w:pos="1276"/>
        </w:tabs>
        <w:spacing w:after="120"/>
        <w:ind w:left="1276"/>
        <w:rPr>
          <w:szCs w:val="24"/>
        </w:rPr>
      </w:pPr>
      <w:r w:rsidRPr="00D4554B">
        <w:t xml:space="preserve">Антикоррупционные обязательства (подраздел </w:t>
      </w:r>
      <w:r w:rsidR="00D4554B" w:rsidRPr="00D4554B">
        <w:fldChar w:fldCharType="begin"/>
      </w:r>
      <w:r w:rsidR="00D4554B" w:rsidRPr="00D4554B">
        <w:instrText xml:space="preserve"> REF _Ref440271964 \r \h  \* MERGEFORMAT </w:instrText>
      </w:r>
      <w:r w:rsidR="00D4554B" w:rsidRPr="00D4554B">
        <w:fldChar w:fldCharType="separate"/>
      </w:r>
      <w:r w:rsidR="00FC2020">
        <w:t>5.1.3</w:t>
      </w:r>
      <w:r w:rsidR="00D4554B" w:rsidRPr="00D4554B">
        <w:fldChar w:fldCharType="end"/>
      </w:r>
      <w:r w:rsidRPr="00D4554B">
        <w:t>);</w:t>
      </w:r>
    </w:p>
    <w:p w:rsidR="009A6246" w:rsidRPr="00D4554B" w:rsidRDefault="009A6246" w:rsidP="00363FC9">
      <w:pPr>
        <w:pStyle w:val="Times12"/>
        <w:numPr>
          <w:ilvl w:val="0"/>
          <w:numId w:val="21"/>
        </w:numPr>
        <w:tabs>
          <w:tab w:val="left" w:pos="0"/>
          <w:tab w:val="left" w:pos="1276"/>
        </w:tabs>
        <w:spacing w:after="120"/>
        <w:ind w:left="1276"/>
        <w:rPr>
          <w:szCs w:val="24"/>
        </w:rPr>
      </w:pPr>
      <w:r w:rsidRPr="00D4554B">
        <w:rPr>
          <w:szCs w:val="24"/>
        </w:rPr>
        <w:t xml:space="preserve">Документ(ы) в соответствии с пп. </w:t>
      </w:r>
      <w:r w:rsidR="00D4554B" w:rsidRPr="00D4554B">
        <w:fldChar w:fldCharType="begin"/>
      </w:r>
      <w:r w:rsidR="00D4554B" w:rsidRPr="00D4554B">
        <w:instrText xml:space="preserve"> REF _Ref461810189 \r \h  \* MERGEFORMAT </w:instrText>
      </w:r>
      <w:r w:rsidR="00D4554B" w:rsidRPr="00D4554B">
        <w:fldChar w:fldCharType="separate"/>
      </w:r>
      <w:r w:rsidR="00FC2020" w:rsidRPr="00FC2020">
        <w:rPr>
          <w:szCs w:val="24"/>
        </w:rPr>
        <w:t>б)</w:t>
      </w:r>
      <w:r w:rsidR="00D4554B" w:rsidRPr="00D4554B">
        <w:fldChar w:fldCharType="end"/>
      </w:r>
      <w:r w:rsidRPr="00D4554B">
        <w:rPr>
          <w:szCs w:val="24"/>
        </w:rPr>
        <w:t xml:space="preserve"> п.</w:t>
      </w:r>
      <w:r w:rsidR="00D4554B" w:rsidRPr="00D4554B">
        <w:fldChar w:fldCharType="begin"/>
      </w:r>
      <w:r w:rsidR="00D4554B" w:rsidRPr="00D4554B">
        <w:instrText xml:space="preserve"> REF _Ref461810037 \r \h  \* MERGEFORMAT </w:instrText>
      </w:r>
      <w:r w:rsidR="00D4554B" w:rsidRPr="00D4554B">
        <w:fldChar w:fldCharType="separate"/>
      </w:r>
      <w:r w:rsidR="00FC2020" w:rsidRPr="00FC2020">
        <w:rPr>
          <w:szCs w:val="24"/>
        </w:rPr>
        <w:t>3.3.2.1</w:t>
      </w:r>
      <w:r w:rsidR="00D4554B" w:rsidRPr="00D4554B">
        <w:fldChar w:fldCharType="end"/>
      </w:r>
      <w:r w:rsidRPr="00D4554B">
        <w:rPr>
          <w:szCs w:val="24"/>
        </w:rPr>
        <w:t>;</w:t>
      </w:r>
    </w:p>
    <w:p w:rsidR="009A6246" w:rsidRPr="00D4554B" w:rsidRDefault="009A6246" w:rsidP="00363FC9">
      <w:pPr>
        <w:pStyle w:val="Times12"/>
        <w:numPr>
          <w:ilvl w:val="0"/>
          <w:numId w:val="21"/>
        </w:numPr>
        <w:tabs>
          <w:tab w:val="left" w:pos="0"/>
          <w:tab w:val="left" w:pos="1276"/>
        </w:tabs>
        <w:spacing w:after="120"/>
        <w:ind w:left="1276"/>
        <w:rPr>
          <w:szCs w:val="24"/>
        </w:rPr>
      </w:pPr>
      <w:r w:rsidRPr="00D4554B">
        <w:rPr>
          <w:bCs w:val="0"/>
          <w:szCs w:val="24"/>
        </w:rPr>
        <w:t xml:space="preserve">Техническое предложение </w:t>
      </w:r>
      <w:r w:rsidRPr="00D4554B">
        <w:rPr>
          <w:bCs w:val="0"/>
          <w:spacing w:val="-1"/>
          <w:szCs w:val="24"/>
        </w:rPr>
        <w:t>(</w:t>
      </w:r>
      <w:r w:rsidRPr="00D4554B">
        <w:rPr>
          <w:bCs w:val="0"/>
          <w:spacing w:val="-2"/>
          <w:szCs w:val="24"/>
        </w:rPr>
        <w:t>под</w:t>
      </w:r>
      <w:r w:rsidRPr="00D4554B">
        <w:rPr>
          <w:bCs w:val="0"/>
          <w:szCs w:val="24"/>
        </w:rPr>
        <w:t xml:space="preserve">раздел </w:t>
      </w:r>
      <w:r w:rsidR="00D4554B" w:rsidRPr="00D4554B">
        <w:fldChar w:fldCharType="begin"/>
      </w:r>
      <w:r w:rsidR="00D4554B" w:rsidRPr="00D4554B">
        <w:instrText xml:space="preserve"> REF _Ref440537086 \r \h  \* MERGEFORMAT </w:instrText>
      </w:r>
      <w:r w:rsidR="00D4554B" w:rsidRPr="00D4554B">
        <w:fldChar w:fldCharType="separate"/>
      </w:r>
      <w:r w:rsidR="00FC2020" w:rsidRPr="00FC2020">
        <w:rPr>
          <w:szCs w:val="24"/>
        </w:rPr>
        <w:t>5.3</w:t>
      </w:r>
      <w:r w:rsidR="00D4554B" w:rsidRPr="00D4554B">
        <w:fldChar w:fldCharType="end"/>
      </w:r>
      <w:r w:rsidRPr="00D4554B">
        <w:rPr>
          <w:bCs w:val="0"/>
          <w:spacing w:val="-1"/>
          <w:szCs w:val="24"/>
        </w:rPr>
        <w:t xml:space="preserve">), </w:t>
      </w:r>
      <w:r w:rsidRPr="00D4554B">
        <w:rPr>
          <w:szCs w:val="24"/>
        </w:rPr>
        <w:t xml:space="preserve">предварительный договор комплексного страхования строительно-монтажных рисков (пп. </w:t>
      </w:r>
      <w:r w:rsidR="00D4554B" w:rsidRPr="00D4554B">
        <w:fldChar w:fldCharType="begin"/>
      </w:r>
      <w:r w:rsidR="00D4554B" w:rsidRPr="00D4554B">
        <w:instrText xml:space="preserve"> REF _Ref440552284 \r \h  \* MERGEFORMAT </w:instrText>
      </w:r>
      <w:r w:rsidR="00D4554B" w:rsidRPr="00D4554B">
        <w:fldChar w:fldCharType="separate"/>
      </w:r>
      <w:r w:rsidR="00FC2020" w:rsidRPr="00FC2020">
        <w:rPr>
          <w:szCs w:val="24"/>
        </w:rPr>
        <w:t>г)</w:t>
      </w:r>
      <w:r w:rsidR="00D4554B" w:rsidRPr="00D4554B">
        <w:fldChar w:fldCharType="end"/>
      </w:r>
      <w:r w:rsidRPr="00D4554B">
        <w:rPr>
          <w:szCs w:val="24"/>
        </w:rPr>
        <w:t xml:space="preserve"> пункта </w:t>
      </w:r>
      <w:r w:rsidR="00D4554B" w:rsidRPr="00D4554B">
        <w:fldChar w:fldCharType="begin"/>
      </w:r>
      <w:r w:rsidR="00D4554B" w:rsidRPr="00D4554B">
        <w:instrText xml:space="preserve"> REF _Ref461810037 \r \h  \* MERGEFORMAT </w:instrText>
      </w:r>
      <w:r w:rsidR="00D4554B" w:rsidRPr="00D4554B">
        <w:fldChar w:fldCharType="separate"/>
      </w:r>
      <w:r w:rsidR="00FC2020" w:rsidRPr="00FC2020">
        <w:rPr>
          <w:szCs w:val="24"/>
        </w:rPr>
        <w:t>3.3.2.1</w:t>
      </w:r>
      <w:r w:rsidR="00D4554B" w:rsidRPr="00D4554B">
        <w:fldChar w:fldCharType="end"/>
      </w:r>
      <w:r w:rsidRPr="00D4554B">
        <w:rPr>
          <w:szCs w:val="24"/>
        </w:rPr>
        <w:t xml:space="preserve">) </w:t>
      </w:r>
      <w:r w:rsidRPr="00D4554B">
        <w:rPr>
          <w:bCs w:val="0"/>
          <w:szCs w:val="24"/>
        </w:rPr>
        <w:t>оформляются отдельным архивом «Техническое предложение Участника __________»;</w:t>
      </w:r>
    </w:p>
    <w:p w:rsidR="009A6246" w:rsidRPr="00D4554B" w:rsidRDefault="000557B4" w:rsidP="00363FC9">
      <w:pPr>
        <w:pStyle w:val="Times12"/>
        <w:numPr>
          <w:ilvl w:val="0"/>
          <w:numId w:val="21"/>
        </w:numPr>
        <w:tabs>
          <w:tab w:val="left" w:pos="0"/>
          <w:tab w:val="left" w:pos="1276"/>
        </w:tabs>
        <w:spacing w:after="120"/>
        <w:ind w:left="1276"/>
        <w:rPr>
          <w:szCs w:val="24"/>
        </w:rPr>
      </w:pPr>
      <w:r w:rsidRPr="00D4554B">
        <w:rPr>
          <w:bCs w:val="0"/>
          <w:szCs w:val="24"/>
        </w:rPr>
        <w:lastRenderedPageBreak/>
        <w:t>Сводная таблица стоимости работ (</w:t>
      </w:r>
      <w:r w:rsidRPr="00D4554B">
        <w:rPr>
          <w:bCs w:val="0"/>
          <w:spacing w:val="-2"/>
          <w:szCs w:val="24"/>
        </w:rPr>
        <w:t>под</w:t>
      </w:r>
      <w:r w:rsidRPr="00D4554B">
        <w:rPr>
          <w:bCs w:val="0"/>
          <w:szCs w:val="24"/>
        </w:rPr>
        <w:t xml:space="preserve">раздел </w:t>
      </w:r>
      <w:r w:rsidR="00D4554B" w:rsidRPr="00D4554B">
        <w:fldChar w:fldCharType="begin"/>
      </w:r>
      <w:r w:rsidR="00D4554B" w:rsidRPr="00D4554B">
        <w:instrText xml:space="preserve"> REF _Ref462067635 \r \h  \* MERGEFORMAT </w:instrText>
      </w:r>
      <w:r w:rsidR="00D4554B" w:rsidRPr="00D4554B">
        <w:fldChar w:fldCharType="separate"/>
      </w:r>
      <w:r w:rsidR="00FC2020" w:rsidRPr="00FC2020">
        <w:rPr>
          <w:bCs w:val="0"/>
          <w:szCs w:val="24"/>
        </w:rPr>
        <w:t>5.2</w:t>
      </w:r>
      <w:r w:rsidR="00D4554B" w:rsidRPr="00D4554B">
        <w:fldChar w:fldCharType="end"/>
      </w:r>
      <w:r w:rsidRPr="00D4554B">
        <w:rPr>
          <w:bCs w:val="0"/>
          <w:szCs w:val="24"/>
        </w:rPr>
        <w:t>)</w:t>
      </w:r>
      <w:r w:rsidR="009A6246" w:rsidRPr="00D4554B">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D4554B">
        <w:fldChar w:fldCharType="begin"/>
      </w:r>
      <w:r w:rsidR="00D4554B">
        <w:instrText xml:space="preserve"> REF _Ref462067657 \r \h  \* MERGEFORMAT </w:instrText>
      </w:r>
      <w:r w:rsidR="00D4554B">
        <w:fldChar w:fldCharType="separate"/>
      </w:r>
      <w:r w:rsidR="00FC2020" w:rsidRPr="00FC2020">
        <w:rPr>
          <w:bCs w:val="0"/>
          <w:szCs w:val="24"/>
        </w:rPr>
        <w:t>5.4</w:t>
      </w:r>
      <w:r w:rsidR="00D4554B">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D4554B">
        <w:fldChar w:fldCharType="begin"/>
      </w:r>
      <w:r w:rsidR="00D4554B">
        <w:instrText xml:space="preserve"> REF _Ref440361439 \r \h  \* MERGEFORMAT </w:instrText>
      </w:r>
      <w:r w:rsidR="00D4554B">
        <w:fldChar w:fldCharType="separate"/>
      </w:r>
      <w:r w:rsidR="00FC2020" w:rsidRPr="00FC2020">
        <w:rPr>
          <w:bCs w:val="0"/>
          <w:szCs w:val="24"/>
        </w:rPr>
        <w:t>5.5</w:t>
      </w:r>
      <w:r w:rsidR="00D4554B">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D4554B">
        <w:fldChar w:fldCharType="begin"/>
      </w:r>
      <w:r w:rsidR="00D4554B">
        <w:instrText xml:space="preserve"> REF _Ref440361610 \r \h  \* MERGEFORMAT </w:instrText>
      </w:r>
      <w:r w:rsidR="00D4554B">
        <w:fldChar w:fldCharType="separate"/>
      </w:r>
      <w:r w:rsidR="00FC2020" w:rsidRPr="00FC2020">
        <w:rPr>
          <w:bCs w:val="0"/>
          <w:szCs w:val="24"/>
        </w:rPr>
        <w:t>5.6</w:t>
      </w:r>
      <w:r w:rsidR="00D4554B">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D4554B">
        <w:fldChar w:fldCharType="begin"/>
      </w:r>
      <w:r w:rsidR="00D4554B">
        <w:instrText xml:space="preserve"> REF _Ref461810318 \r \h  \* MERGEFORMAT </w:instrText>
      </w:r>
      <w:r w:rsidR="00D4554B">
        <w:fldChar w:fldCharType="separate"/>
      </w:r>
      <w:r w:rsidR="00FC2020" w:rsidRPr="00FC2020">
        <w:rPr>
          <w:bCs w:val="0"/>
          <w:szCs w:val="24"/>
        </w:rPr>
        <w:t>5.7.1</w:t>
      </w:r>
      <w:r w:rsidR="00D4554B">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w:t>
      </w:r>
      <w:bookmarkStart w:id="931" w:name="_GoBack"/>
      <w:bookmarkEnd w:id="931"/>
      <w:r w:rsidRPr="0076530B">
        <w:rPr>
          <w:szCs w:val="24"/>
        </w:rPr>
        <w:t xml:space="preserve">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D4554B">
        <w:fldChar w:fldCharType="begin"/>
      </w:r>
      <w:r w:rsidR="00D4554B">
        <w:instrText xml:space="preserve"> REF _Ref491176415 \r \h  \* MERGEFORMAT </w:instrText>
      </w:r>
      <w:r w:rsidR="00D4554B">
        <w:fldChar w:fldCharType="separate"/>
      </w:r>
      <w:r w:rsidR="00FC2020" w:rsidRPr="00FC2020">
        <w:rPr>
          <w:szCs w:val="24"/>
        </w:rPr>
        <w:t>5.7.2</w:t>
      </w:r>
      <w:r w:rsidR="00D4554B">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D4554B"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w:t>
      </w:r>
      <w:r w:rsidRPr="00D4554B">
        <w:rPr>
          <w:bCs w:val="0"/>
          <w:szCs w:val="24"/>
        </w:rPr>
        <w:t>предъявляемым к Участнику (подраздел</w:t>
      </w:r>
      <w:r w:rsidR="001A5957" w:rsidRPr="00D4554B">
        <w:rPr>
          <w:bCs w:val="0"/>
          <w:szCs w:val="24"/>
        </w:rPr>
        <w:t xml:space="preserve"> </w:t>
      </w:r>
      <w:r w:rsidR="00D4554B" w:rsidRPr="00D4554B">
        <w:fldChar w:fldCharType="begin"/>
      </w:r>
      <w:r w:rsidR="00D4554B" w:rsidRPr="00D4554B">
        <w:instrText xml:space="preserve"> REF _Ref461810037 \r \h  \* MERGEFORMAT </w:instrText>
      </w:r>
      <w:r w:rsidR="00D4554B" w:rsidRPr="00D4554B">
        <w:fldChar w:fldCharType="separate"/>
      </w:r>
      <w:r w:rsidR="00FC2020" w:rsidRPr="00FC2020">
        <w:rPr>
          <w:bCs w:val="0"/>
          <w:szCs w:val="24"/>
        </w:rPr>
        <w:t>3.3.2.1</w:t>
      </w:r>
      <w:r w:rsidR="00D4554B" w:rsidRPr="00D4554B">
        <w:fldChar w:fldCharType="end"/>
      </w:r>
      <w:r w:rsidRPr="00D4554B">
        <w:rPr>
          <w:bCs w:val="0"/>
          <w:szCs w:val="24"/>
        </w:rPr>
        <w:t xml:space="preserve">, за исключением документов, указанных в </w:t>
      </w:r>
      <w:r w:rsidRPr="00D4554B">
        <w:rPr>
          <w:szCs w:val="24"/>
        </w:rPr>
        <w:t>пп.</w:t>
      </w:r>
      <w:r w:rsidR="001A5957" w:rsidRPr="00D4554B">
        <w:rPr>
          <w:szCs w:val="24"/>
        </w:rPr>
        <w:t xml:space="preserve"> </w:t>
      </w:r>
      <w:r w:rsidR="00D4554B" w:rsidRPr="00D4554B">
        <w:fldChar w:fldCharType="begin"/>
      </w:r>
      <w:r w:rsidR="00D4554B" w:rsidRPr="00D4554B">
        <w:instrText xml:space="preserve"> REF _Ref461810189 \r \h  \* MERGEFORMAT </w:instrText>
      </w:r>
      <w:r w:rsidR="00D4554B" w:rsidRPr="00D4554B">
        <w:fldChar w:fldCharType="separate"/>
      </w:r>
      <w:r w:rsidR="00FC2020" w:rsidRPr="00FC2020">
        <w:rPr>
          <w:szCs w:val="24"/>
        </w:rPr>
        <w:t>б)</w:t>
      </w:r>
      <w:r w:rsidR="00D4554B" w:rsidRPr="00D4554B">
        <w:fldChar w:fldCharType="end"/>
      </w:r>
      <w:r w:rsidRPr="00D4554B">
        <w:rPr>
          <w:szCs w:val="24"/>
        </w:rPr>
        <w:t xml:space="preserve">, </w:t>
      </w:r>
      <w:r w:rsidR="00D4554B" w:rsidRPr="00D4554B">
        <w:fldChar w:fldCharType="begin"/>
      </w:r>
      <w:r w:rsidR="00D4554B" w:rsidRPr="00D4554B">
        <w:instrText xml:space="preserve"> REF _Ref440552284 \r \h  \* MERGEFORMAT </w:instrText>
      </w:r>
      <w:r w:rsidR="00D4554B" w:rsidRPr="00D4554B">
        <w:fldChar w:fldCharType="separate"/>
      </w:r>
      <w:r w:rsidR="00FC2020" w:rsidRPr="00FC2020">
        <w:rPr>
          <w:szCs w:val="24"/>
        </w:rPr>
        <w:t>г)</w:t>
      </w:r>
      <w:r w:rsidR="00D4554B" w:rsidRPr="00D4554B">
        <w:fldChar w:fldCharType="end"/>
      </w:r>
      <w:r w:rsidR="00066E0B" w:rsidRPr="00D4554B">
        <w:rPr>
          <w:szCs w:val="24"/>
        </w:rPr>
        <w:t xml:space="preserve">, </w:t>
      </w:r>
      <w:r w:rsidR="00D4554B" w:rsidRPr="00D4554B">
        <w:fldChar w:fldCharType="begin"/>
      </w:r>
      <w:r w:rsidR="00D4554B" w:rsidRPr="00D4554B">
        <w:instrText xml:space="preserve"> REF _Ref440372326 \r \h  \* MERGEFORMAT </w:instrText>
      </w:r>
      <w:r w:rsidR="00D4554B" w:rsidRPr="00D4554B">
        <w:fldChar w:fldCharType="separate"/>
      </w:r>
      <w:r w:rsidR="00FC2020">
        <w:t>е)</w:t>
      </w:r>
      <w:r w:rsidR="00D4554B" w:rsidRPr="00D4554B">
        <w:fldChar w:fldCharType="end"/>
      </w:r>
      <w:r w:rsidRPr="00D4554B">
        <w:rPr>
          <w:szCs w:val="24"/>
        </w:rPr>
        <w:t xml:space="preserve">, </w:t>
      </w:r>
      <w:r w:rsidR="00D4554B" w:rsidRPr="00D4554B">
        <w:fldChar w:fldCharType="begin"/>
      </w:r>
      <w:r w:rsidR="00D4554B" w:rsidRPr="00D4554B">
        <w:instrText xml:space="preserve"> REF _Ref440371812 \r \h  \* MERGEFORMAT </w:instrText>
      </w:r>
      <w:r w:rsidR="00D4554B" w:rsidRPr="00D4554B">
        <w:fldChar w:fldCharType="separate"/>
      </w:r>
      <w:r w:rsidR="00FC2020" w:rsidRPr="00FC2020">
        <w:rPr>
          <w:szCs w:val="24"/>
        </w:rPr>
        <w:t>н)</w:t>
      </w:r>
      <w:r w:rsidR="00D4554B" w:rsidRPr="00D4554B">
        <w:fldChar w:fldCharType="end"/>
      </w:r>
      <w:r w:rsidRPr="00D4554B">
        <w:rPr>
          <w:szCs w:val="24"/>
        </w:rPr>
        <w:t xml:space="preserve">, </w:t>
      </w:r>
      <w:r w:rsidR="00CC2C30">
        <w:rPr>
          <w:szCs w:val="24"/>
        </w:rPr>
        <w:fldChar w:fldCharType="begin"/>
      </w:r>
      <w:r w:rsidR="00CC2C30">
        <w:rPr>
          <w:szCs w:val="24"/>
        </w:rPr>
        <w:instrText xml:space="preserve"> REF _Ref492896284 \r \h </w:instrText>
      </w:r>
      <w:r w:rsidR="00CC2C30">
        <w:rPr>
          <w:szCs w:val="24"/>
        </w:rPr>
      </w:r>
      <w:r w:rsidR="00CC2C30">
        <w:rPr>
          <w:szCs w:val="24"/>
        </w:rPr>
        <w:fldChar w:fldCharType="separate"/>
      </w:r>
      <w:r w:rsidR="00FC2020">
        <w:rPr>
          <w:szCs w:val="24"/>
        </w:rPr>
        <w:t>о)</w:t>
      </w:r>
      <w:r w:rsidR="00CC2C30">
        <w:rPr>
          <w:szCs w:val="24"/>
        </w:rPr>
        <w:fldChar w:fldCharType="end"/>
      </w:r>
      <w:r w:rsidRPr="00D4554B">
        <w:rPr>
          <w:szCs w:val="24"/>
        </w:rPr>
        <w:t xml:space="preserve">, </w:t>
      </w:r>
      <w:r w:rsidR="00CC2C30">
        <w:rPr>
          <w:szCs w:val="24"/>
        </w:rPr>
        <w:fldChar w:fldCharType="begin"/>
      </w:r>
      <w:r w:rsidR="00CC2C30">
        <w:rPr>
          <w:szCs w:val="24"/>
        </w:rPr>
        <w:instrText xml:space="preserve"> REF _Ref441574561 \r \h </w:instrText>
      </w:r>
      <w:r w:rsidR="00CC2C30">
        <w:rPr>
          <w:szCs w:val="24"/>
        </w:rPr>
      </w:r>
      <w:r w:rsidR="00CC2C30">
        <w:rPr>
          <w:szCs w:val="24"/>
        </w:rPr>
        <w:fldChar w:fldCharType="separate"/>
      </w:r>
      <w:r w:rsidR="00FC2020">
        <w:rPr>
          <w:szCs w:val="24"/>
        </w:rPr>
        <w:t>х)</w:t>
      </w:r>
      <w:r w:rsidR="00CC2C30">
        <w:rPr>
          <w:szCs w:val="24"/>
        </w:rPr>
        <w:fldChar w:fldCharType="end"/>
      </w:r>
      <w:r w:rsidR="00CC2C30">
        <w:rPr>
          <w:szCs w:val="24"/>
        </w:rPr>
        <w:t xml:space="preserve"> </w:t>
      </w:r>
      <w:r w:rsidRPr="00D4554B">
        <w:rPr>
          <w:szCs w:val="24"/>
        </w:rPr>
        <w:t xml:space="preserve">п. </w:t>
      </w:r>
      <w:r w:rsidR="00D4554B" w:rsidRPr="00D4554B">
        <w:fldChar w:fldCharType="begin"/>
      </w:r>
      <w:r w:rsidR="00D4554B" w:rsidRPr="00D4554B">
        <w:instrText xml:space="preserve"> REF _Ref461810037 \r \h  \* MERGEFORMAT </w:instrText>
      </w:r>
      <w:r w:rsidR="00D4554B" w:rsidRPr="00D4554B">
        <w:fldChar w:fldCharType="separate"/>
      </w:r>
      <w:r w:rsidR="00FC2020" w:rsidRPr="00FC2020">
        <w:rPr>
          <w:szCs w:val="24"/>
        </w:rPr>
        <w:t>3.3.2.1</w:t>
      </w:r>
      <w:r w:rsidR="00D4554B" w:rsidRPr="00D4554B">
        <w:fldChar w:fldCharType="end"/>
      </w:r>
      <w:r w:rsidRPr="00D4554B">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D4554B">
        <w:fldChar w:fldCharType="begin"/>
      </w:r>
      <w:r w:rsidR="00D4554B">
        <w:instrText xml:space="preserve"> REF _Ref306143446 \r \h  \* MERGEFORMAT </w:instrText>
      </w:r>
      <w:r w:rsidR="00D4554B">
        <w:fldChar w:fldCharType="separate"/>
      </w:r>
      <w:r w:rsidR="00FC2020" w:rsidRPr="00FC2020">
        <w:rPr>
          <w:bCs w:val="0"/>
          <w:szCs w:val="24"/>
        </w:rPr>
        <w:t>3.3.3.3</w:t>
      </w:r>
      <w:r w:rsidR="00D4554B">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4554B">
        <w:fldChar w:fldCharType="begin"/>
      </w:r>
      <w:r w:rsidR="00D4554B">
        <w:instrText xml:space="preserve"> REF _Ref461810949 \r \h  \* MERGEFORMAT </w:instrText>
      </w:r>
      <w:r w:rsidR="00D4554B">
        <w:fldChar w:fldCharType="separate"/>
      </w:r>
      <w:r w:rsidR="00FC2020" w:rsidRPr="00FC2020">
        <w:rPr>
          <w:bCs w:val="0"/>
          <w:szCs w:val="24"/>
        </w:rPr>
        <w:t>3.3.4.7</w:t>
      </w:r>
      <w:r w:rsidR="00D4554B">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32"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4554B">
        <w:fldChar w:fldCharType="begin"/>
      </w:r>
      <w:r w:rsidR="00D4554B">
        <w:instrText xml:space="preserve"> REF _Ref442263553 \r \h  \* MERGEFORMAT </w:instrText>
      </w:r>
      <w:r w:rsidR="00D4554B">
        <w:fldChar w:fldCharType="separate"/>
      </w:r>
      <w:r w:rsidR="00FC2020" w:rsidRPr="00FC2020">
        <w:rPr>
          <w:szCs w:val="24"/>
        </w:rPr>
        <w:t>3.4.8.4</w:t>
      </w:r>
      <w:r w:rsidR="00D4554B">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2"/>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D4554B">
        <w:fldChar w:fldCharType="begin"/>
      </w:r>
      <w:r w:rsidR="00D4554B">
        <w:instrText xml:space="preserve"> REF _Ref440270602 \r \h  \* MERGEFORMAT </w:instrText>
      </w:r>
      <w:r w:rsidR="00D4554B">
        <w:fldChar w:fldCharType="separate"/>
      </w:r>
      <w:r w:rsidR="00FC2020">
        <w:t>5</w:t>
      </w:r>
      <w:r w:rsidR="00D4554B">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D4554B">
        <w:fldChar w:fldCharType="begin"/>
      </w:r>
      <w:r w:rsidR="00D4554B">
        <w:instrText xml:space="preserve"> REF _Ref303693687 \r \h  \* MERGEFORMAT </w:instrText>
      </w:r>
      <w:r w:rsidR="00D4554B">
        <w:fldChar w:fldCharType="separate"/>
      </w:r>
      <w:r w:rsidR="00FC2020" w:rsidRPr="00FC2020">
        <w:rPr>
          <w:szCs w:val="24"/>
        </w:rPr>
        <w:t>3.4.2</w:t>
      </w:r>
      <w:r w:rsidR="00D4554B">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D4554B">
        <w:fldChar w:fldCharType="begin"/>
      </w:r>
      <w:r w:rsidR="00D4554B">
        <w:instrText xml:space="preserve"> REF _Ref440272256 \r \h  \* MERGEFORMAT </w:instrText>
      </w:r>
      <w:r w:rsidR="00D4554B">
        <w:fldChar w:fldCharType="separate"/>
      </w:r>
      <w:r w:rsidR="00FC2020" w:rsidRPr="00FC2020">
        <w:rPr>
          <w:bCs w:val="0"/>
          <w:szCs w:val="24"/>
        </w:rPr>
        <w:t>5.14</w:t>
      </w:r>
      <w:r w:rsidR="00D4554B">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D4554B">
        <w:fldChar w:fldCharType="begin"/>
      </w:r>
      <w:r w:rsidR="00D4554B">
        <w:instrText xml:space="preserve"> REF _Ref462067305 \r \h  \* MERGEFORMAT </w:instrText>
      </w:r>
      <w:r w:rsidR="00D4554B">
        <w:fldChar w:fldCharType="separate"/>
      </w:r>
      <w:r w:rsidR="00FC2020" w:rsidRPr="00FC2020">
        <w:rPr>
          <w:szCs w:val="24"/>
        </w:rPr>
        <w:t>5.15</w:t>
      </w:r>
      <w:r w:rsidR="00D4554B">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33" w:name="_Ref55279015"/>
      <w:r w:rsidRPr="000E5AC7">
        <w:rPr>
          <w:bCs w:val="0"/>
          <w:szCs w:val="24"/>
        </w:rPr>
        <w:lastRenderedPageBreak/>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33"/>
    </w:p>
    <w:p w:rsidR="00DB69FD" w:rsidRPr="0008171A" w:rsidRDefault="00DB69FD" w:rsidP="00363FC9">
      <w:pPr>
        <w:pStyle w:val="Times12"/>
        <w:numPr>
          <w:ilvl w:val="3"/>
          <w:numId w:val="9"/>
        </w:numPr>
        <w:spacing w:after="120"/>
        <w:ind w:left="0" w:firstLine="540"/>
        <w:rPr>
          <w:szCs w:val="24"/>
        </w:rPr>
      </w:pPr>
      <w:bookmarkStart w:id="934" w:name="_Ref195087786"/>
      <w:r w:rsidRPr="0008171A">
        <w:rPr>
          <w:bCs w:val="0"/>
          <w:szCs w:val="24"/>
        </w:rPr>
        <w:t>Каждый документ, входящий в Заявку, должен быть скреплен печатью Участника.</w:t>
      </w:r>
      <w:bookmarkEnd w:id="93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Pr="00D4554B"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D4554B">
        <w:fldChar w:fldCharType="begin"/>
      </w:r>
      <w:r w:rsidR="00D4554B">
        <w:instrText xml:space="preserve"> REF _Ref440361959 \r \h  \* MERGEFORMAT </w:instrText>
      </w:r>
      <w:r w:rsidR="00D4554B">
        <w:fldChar w:fldCharType="separate"/>
      </w:r>
      <w:r w:rsidR="00FC2020" w:rsidRPr="00FC2020">
        <w:rPr>
          <w:bCs w:val="0"/>
          <w:szCs w:val="24"/>
        </w:rPr>
        <w:t>5.5</w:t>
      </w:r>
      <w:r w:rsidR="00D4554B">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D4554B">
        <w:fldChar w:fldCharType="begin"/>
      </w:r>
      <w:r w:rsidR="00D4554B">
        <w:instrText xml:space="preserve"> REF _Ref440271036 \r \h  \* MERGEFORMAT </w:instrText>
      </w:r>
      <w:r w:rsidR="00D4554B">
        <w:fldChar w:fldCharType="separate"/>
      </w:r>
      <w:r w:rsidR="00FC2020" w:rsidRPr="00FC2020">
        <w:rPr>
          <w:bCs w:val="0"/>
          <w:szCs w:val="24"/>
        </w:rPr>
        <w:t>5.4</w:t>
      </w:r>
      <w:r w:rsidR="00D4554B">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D4554B">
        <w:fldChar w:fldCharType="begin"/>
      </w:r>
      <w:r w:rsidR="00D4554B">
        <w:instrText xml:space="preserve"> REF _Ref55336310 \r \h  \* MERGEFORMAT </w:instrText>
      </w:r>
      <w:r w:rsidR="00D4554B">
        <w:fldChar w:fldCharType="separate"/>
      </w:r>
      <w:r w:rsidR="00FC2020" w:rsidRPr="00FC2020">
        <w:rPr>
          <w:bCs w:val="0"/>
          <w:szCs w:val="24"/>
        </w:rPr>
        <w:t>5.1</w:t>
      </w:r>
      <w:r w:rsidR="00D4554B">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w:t>
      </w:r>
      <w:r w:rsidRPr="00D4554B">
        <w:rPr>
          <w:szCs w:val="24"/>
        </w:rPr>
        <w:t xml:space="preserve">данные указанные в Письме о подаче оферты </w:t>
      </w:r>
      <w:r w:rsidRPr="00D4554B">
        <w:rPr>
          <w:bCs w:val="0"/>
          <w:spacing w:val="-2"/>
          <w:szCs w:val="24"/>
        </w:rPr>
        <w:t>(</w:t>
      </w:r>
      <w:r w:rsidRPr="00D4554B">
        <w:rPr>
          <w:bCs w:val="0"/>
          <w:szCs w:val="24"/>
        </w:rPr>
        <w:t xml:space="preserve">раздел </w:t>
      </w:r>
      <w:r w:rsidR="00C806CD" w:rsidRPr="00D4554B">
        <w:rPr>
          <w:bCs w:val="0"/>
          <w:szCs w:val="24"/>
        </w:rPr>
        <w:fldChar w:fldCharType="begin"/>
      </w:r>
      <w:r w:rsidRPr="00D4554B">
        <w:rPr>
          <w:bCs w:val="0"/>
          <w:szCs w:val="24"/>
        </w:rPr>
        <w:instrText xml:space="preserve"> REF _Ref55336310 \r \h </w:instrText>
      </w:r>
      <w:r w:rsidR="00D4554B">
        <w:rPr>
          <w:bCs w:val="0"/>
          <w:szCs w:val="24"/>
        </w:rPr>
        <w:instrText xml:space="preserve"> \* MERGEFORMAT </w:instrText>
      </w:r>
      <w:r w:rsidR="00C806CD" w:rsidRPr="00D4554B">
        <w:rPr>
          <w:bCs w:val="0"/>
          <w:szCs w:val="24"/>
        </w:rPr>
      </w:r>
      <w:r w:rsidR="00C806CD" w:rsidRPr="00D4554B">
        <w:rPr>
          <w:bCs w:val="0"/>
          <w:szCs w:val="24"/>
        </w:rPr>
        <w:fldChar w:fldCharType="separate"/>
      </w:r>
      <w:r w:rsidR="00FC2020">
        <w:rPr>
          <w:bCs w:val="0"/>
          <w:szCs w:val="24"/>
        </w:rPr>
        <w:t>5.1</w:t>
      </w:r>
      <w:r w:rsidR="00C806CD" w:rsidRPr="00D4554B">
        <w:rPr>
          <w:bCs w:val="0"/>
          <w:szCs w:val="24"/>
        </w:rPr>
        <w:fldChar w:fldCharType="end"/>
      </w:r>
      <w:r w:rsidRPr="00D4554B">
        <w:rPr>
          <w:bCs w:val="0"/>
          <w:szCs w:val="24"/>
        </w:rPr>
        <w:t>)</w:t>
      </w:r>
      <w:r w:rsidRPr="00D4554B">
        <w:rPr>
          <w:szCs w:val="24"/>
        </w:rPr>
        <w:t>.</w:t>
      </w:r>
    </w:p>
    <w:p w:rsidR="001177DF" w:rsidRPr="00D4554B" w:rsidRDefault="001177DF" w:rsidP="00363FC9">
      <w:pPr>
        <w:pStyle w:val="Times12"/>
        <w:numPr>
          <w:ilvl w:val="3"/>
          <w:numId w:val="9"/>
        </w:numPr>
        <w:spacing w:after="120"/>
        <w:ind w:left="0" w:firstLine="540"/>
        <w:rPr>
          <w:szCs w:val="24"/>
        </w:rPr>
      </w:pPr>
      <w:bookmarkStart w:id="935" w:name="_Ref440550568"/>
      <w:r w:rsidRPr="00D4554B">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D4554B">
        <w:rPr>
          <w:bCs w:val="0"/>
          <w:szCs w:val="24"/>
        </w:rPr>
        <w:t xml:space="preserve">, в случае признания Участника </w:t>
      </w:r>
      <w:r w:rsidR="003A408E" w:rsidRPr="00D4554B">
        <w:rPr>
          <w:bCs w:val="0"/>
          <w:szCs w:val="24"/>
        </w:rPr>
        <w:t>Победителем</w:t>
      </w:r>
      <w:r w:rsidRPr="00D4554B">
        <w:rPr>
          <w:bCs w:val="0"/>
          <w:szCs w:val="24"/>
        </w:rPr>
        <w:t xml:space="preserve">, </w:t>
      </w:r>
      <w:r w:rsidRPr="00D4554B">
        <w:rPr>
          <w:szCs w:val="24"/>
        </w:rPr>
        <w:t>должен быть заключен со страховой компанией, отвечающей следующим требованиям:</w:t>
      </w:r>
      <w:bookmarkEnd w:id="935"/>
    </w:p>
    <w:p w:rsidR="00E50C37" w:rsidRPr="00D4554B" w:rsidRDefault="003A408E" w:rsidP="00363FC9">
      <w:pPr>
        <w:pStyle w:val="Times12"/>
        <w:numPr>
          <w:ilvl w:val="0"/>
          <w:numId w:val="71"/>
        </w:numPr>
        <w:tabs>
          <w:tab w:val="left" w:pos="1276"/>
        </w:tabs>
        <w:spacing w:after="120"/>
        <w:ind w:left="1276" w:hanging="425"/>
        <w:rPr>
          <w:szCs w:val="24"/>
        </w:rPr>
      </w:pPr>
      <w:r w:rsidRPr="00D4554B">
        <w:rPr>
          <w:szCs w:val="24"/>
        </w:rPr>
        <w:t>зарегистрирована на территории Российской Федерации;</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размер оплаченного уставного капитала составляет не менее 500 млн. рублей;</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опыт работы на страховом рынке - не менее 5 лет;</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размер собственного капитала - не менее 1000 млн. рублей;</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ведение отчетности по международным стандартам финансовой отчетности (МСФО);</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наличие опыта участия в страховании и/или перестраховании рисков предприятий российской электроэнергетики;</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наличие лицензии на право проведения страхования строительно-монтажных рисков;</w:t>
      </w:r>
    </w:p>
    <w:p w:rsidR="003A408E" w:rsidRPr="00D4554B" w:rsidRDefault="003A408E" w:rsidP="00363FC9">
      <w:pPr>
        <w:pStyle w:val="Times12"/>
        <w:numPr>
          <w:ilvl w:val="0"/>
          <w:numId w:val="71"/>
        </w:numPr>
        <w:tabs>
          <w:tab w:val="left" w:pos="1276"/>
        </w:tabs>
        <w:spacing w:after="120"/>
        <w:ind w:left="1276" w:hanging="425"/>
        <w:rPr>
          <w:szCs w:val="24"/>
        </w:rPr>
      </w:pPr>
      <w:r w:rsidRPr="00D4554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D4554B" w:rsidRDefault="003A408E" w:rsidP="00363FC9">
      <w:pPr>
        <w:pStyle w:val="Times12"/>
        <w:numPr>
          <w:ilvl w:val="3"/>
          <w:numId w:val="9"/>
        </w:numPr>
        <w:spacing w:after="120"/>
        <w:ind w:left="0" w:firstLine="540"/>
        <w:rPr>
          <w:szCs w:val="24"/>
        </w:rPr>
      </w:pPr>
      <w:bookmarkStart w:id="936" w:name="_Ref440550647"/>
      <w:r w:rsidRPr="00D4554B">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36"/>
    </w:p>
    <w:p w:rsidR="00C33C5C" w:rsidRPr="00D4554B" w:rsidRDefault="00C33C5C" w:rsidP="00363FC9">
      <w:pPr>
        <w:pStyle w:val="a2"/>
        <w:numPr>
          <w:ilvl w:val="0"/>
          <w:numId w:val="74"/>
        </w:numPr>
        <w:tabs>
          <w:tab w:val="left" w:pos="1276"/>
        </w:tabs>
        <w:spacing w:before="14" w:after="14" w:line="240" w:lineRule="auto"/>
        <w:ind w:left="1276" w:hanging="567"/>
        <w:rPr>
          <w:sz w:val="24"/>
          <w:szCs w:val="24"/>
        </w:rPr>
      </w:pPr>
      <w:r w:rsidRPr="00D4554B">
        <w:rPr>
          <w:sz w:val="24"/>
          <w:szCs w:val="24"/>
        </w:rPr>
        <w:t>Требования к условиям страхования:</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пожар, взрыв, удар молнии, падение летательных аппаратов;</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lastRenderedPageBreak/>
        <w:t>стихийные бедствия - буря, град, землетрясение, сель, сход снежных лавин, наводнение, обвал;</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просадка грунта, подтопление грунтовыми водами;</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авария инженерных сетей - водопровода, канализации, теплоснабжения;</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ошибка при монтаже;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lastRenderedPageBreak/>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Франшизы и лимиты ответственности.</w:t>
      </w:r>
    </w:p>
    <w:p w:rsidR="00C33C5C" w:rsidRPr="00D4554B" w:rsidRDefault="00C33C5C" w:rsidP="00C33C5C">
      <w:pPr>
        <w:ind w:left="1843" w:hanging="567"/>
        <w:rPr>
          <w:szCs w:val="24"/>
        </w:rPr>
      </w:pPr>
      <w:r w:rsidRPr="00D4554B">
        <w:rPr>
          <w:szCs w:val="24"/>
        </w:rPr>
        <w:t>Безусловная франшиза на каждый страховой случай  не может превышать:</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50 000,00 рублей для строительно-монтажных работ общей стоимостью до 1 млн. рублей:</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D4554B"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D4554B">
        <w:rPr>
          <w:rFonts w:ascii="Times New Roman" w:hAnsi="Times New Roman"/>
          <w:sz w:val="24"/>
          <w:szCs w:val="24"/>
        </w:rPr>
        <w:t>250 000,00 рублей для строительно-монтажных работ общей стоимостью свыше 200 млн. рублей;</w:t>
      </w:r>
    </w:p>
    <w:p w:rsidR="00C33C5C" w:rsidRPr="00D4554B" w:rsidRDefault="00C33C5C" w:rsidP="00C33C5C">
      <w:pPr>
        <w:ind w:left="1276" w:firstLine="0"/>
        <w:rPr>
          <w:szCs w:val="24"/>
        </w:rPr>
      </w:pPr>
      <w:r w:rsidRPr="00D4554B">
        <w:rPr>
          <w:szCs w:val="24"/>
        </w:rPr>
        <w:t>Установление франшиз другого размера устанавливаются по согласованию с Заказчиком.</w:t>
      </w:r>
    </w:p>
    <w:p w:rsidR="00C33C5C" w:rsidRPr="00D4554B" w:rsidRDefault="00C33C5C" w:rsidP="00C33C5C">
      <w:pPr>
        <w:ind w:left="1276" w:firstLine="0"/>
        <w:rPr>
          <w:szCs w:val="24"/>
        </w:rPr>
      </w:pPr>
      <w:r w:rsidRPr="00D4554B">
        <w:rPr>
          <w:szCs w:val="24"/>
        </w:rPr>
        <w:t xml:space="preserve">Лимиты ответственности по договору страхования устанавливаются  по согласованию с Заказчиком. </w:t>
      </w:r>
    </w:p>
    <w:p w:rsidR="00C33C5C" w:rsidRPr="00D4554B"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D4554B">
        <w:rPr>
          <w:rFonts w:ascii="Times New Roman" w:hAnsi="Times New Roman"/>
          <w:sz w:val="24"/>
          <w:szCs w:val="24"/>
        </w:rPr>
        <w:t>Срок действия договора страхования.</w:t>
      </w:r>
    </w:p>
    <w:p w:rsidR="00C33C5C" w:rsidRPr="00D4554B" w:rsidRDefault="00C33C5C" w:rsidP="00C33C5C">
      <w:pPr>
        <w:ind w:left="1276" w:firstLine="0"/>
        <w:rPr>
          <w:szCs w:val="24"/>
        </w:rPr>
      </w:pPr>
      <w:r w:rsidRPr="00D4554B">
        <w:rPr>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D4554B" w:rsidRDefault="00C33C5C" w:rsidP="00363FC9">
      <w:pPr>
        <w:pStyle w:val="a2"/>
        <w:numPr>
          <w:ilvl w:val="0"/>
          <w:numId w:val="74"/>
        </w:numPr>
        <w:tabs>
          <w:tab w:val="left" w:pos="1276"/>
        </w:tabs>
        <w:spacing w:before="14" w:after="14" w:line="240" w:lineRule="auto"/>
        <w:ind w:left="1276" w:hanging="567"/>
        <w:rPr>
          <w:sz w:val="24"/>
          <w:szCs w:val="24"/>
        </w:rPr>
      </w:pPr>
      <w:r w:rsidRPr="00D4554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D4554B" w:rsidRDefault="00C33C5C" w:rsidP="00363FC9">
      <w:pPr>
        <w:pStyle w:val="a2"/>
        <w:numPr>
          <w:ilvl w:val="0"/>
          <w:numId w:val="74"/>
        </w:numPr>
        <w:tabs>
          <w:tab w:val="left" w:pos="1276"/>
        </w:tabs>
        <w:spacing w:before="14" w:after="14" w:line="240" w:lineRule="auto"/>
        <w:ind w:left="1276" w:hanging="567"/>
        <w:rPr>
          <w:sz w:val="24"/>
          <w:szCs w:val="24"/>
        </w:rPr>
      </w:pPr>
      <w:r w:rsidRPr="00D4554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D4554B" w:rsidRDefault="00BE1187" w:rsidP="00363FC9">
      <w:pPr>
        <w:pStyle w:val="a2"/>
        <w:numPr>
          <w:ilvl w:val="3"/>
          <w:numId w:val="9"/>
        </w:numPr>
        <w:spacing w:before="14" w:after="14" w:line="240" w:lineRule="auto"/>
        <w:rPr>
          <w:sz w:val="24"/>
          <w:szCs w:val="24"/>
        </w:rPr>
      </w:pPr>
      <w:r w:rsidRPr="00D4554B">
        <w:rPr>
          <w:sz w:val="24"/>
          <w:szCs w:val="24"/>
        </w:rPr>
        <w:lastRenderedPageBreak/>
        <w:t xml:space="preserve">Если в Техническом предложении (подраздел </w:t>
      </w:r>
      <w:r w:rsidR="00D4554B" w:rsidRPr="00D4554B">
        <w:fldChar w:fldCharType="begin"/>
      </w:r>
      <w:r w:rsidR="00D4554B" w:rsidRPr="00D4554B">
        <w:instrText xml:space="preserve"> REF _Ref440537086 \r \h  \* MERGEFORMAT </w:instrText>
      </w:r>
      <w:r w:rsidR="00D4554B" w:rsidRPr="00D4554B">
        <w:fldChar w:fldCharType="separate"/>
      </w:r>
      <w:r w:rsidR="00FC2020" w:rsidRPr="00FC2020">
        <w:rPr>
          <w:sz w:val="24"/>
          <w:szCs w:val="24"/>
        </w:rPr>
        <w:t>5.3</w:t>
      </w:r>
      <w:r w:rsidR="00D4554B" w:rsidRPr="00D4554B">
        <w:fldChar w:fldCharType="end"/>
      </w:r>
      <w:r w:rsidRPr="00D4554B">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D4554B" w:rsidRDefault="006A22DC" w:rsidP="00363FC9">
      <w:pPr>
        <w:pStyle w:val="3"/>
        <w:numPr>
          <w:ilvl w:val="2"/>
          <w:numId w:val="9"/>
        </w:numPr>
        <w:tabs>
          <w:tab w:val="num" w:pos="1620"/>
        </w:tabs>
        <w:ind w:left="1622" w:hanging="1083"/>
        <w:rPr>
          <w:sz w:val="24"/>
          <w:szCs w:val="24"/>
        </w:rPr>
      </w:pPr>
      <w:bookmarkStart w:id="937" w:name="_Ref303693387"/>
      <w:bookmarkStart w:id="938" w:name="_Ref303693408"/>
      <w:bookmarkStart w:id="939" w:name="_Ref303693498"/>
      <w:bookmarkStart w:id="940" w:name="_Ref303693569"/>
      <w:bookmarkStart w:id="941" w:name="_Ref303693664"/>
      <w:bookmarkStart w:id="942" w:name="_Ref303693687"/>
      <w:bookmarkStart w:id="943" w:name="_Toc441503248"/>
      <w:bookmarkStart w:id="944" w:name="_Toc441572039"/>
      <w:bookmarkStart w:id="945" w:name="_Toc441575131"/>
      <w:bookmarkStart w:id="946" w:name="_Toc442434792"/>
      <w:bookmarkStart w:id="947" w:name="_Toc442435631"/>
      <w:bookmarkStart w:id="948" w:name="_Toc462044751"/>
      <w:bookmarkStart w:id="949" w:name="_Toc462068454"/>
      <w:bookmarkStart w:id="950" w:name="_Toc463514144"/>
      <w:bookmarkStart w:id="951" w:name="_Toc469480360"/>
      <w:bookmarkStart w:id="952" w:name="_Toc471823150"/>
      <w:r w:rsidRPr="00D4554B">
        <w:rPr>
          <w:sz w:val="24"/>
          <w:szCs w:val="24"/>
        </w:rPr>
        <w:t xml:space="preserve">Порядок подготовки </w:t>
      </w:r>
      <w:r w:rsidR="00F01046" w:rsidRPr="00D4554B">
        <w:rPr>
          <w:sz w:val="24"/>
          <w:szCs w:val="24"/>
        </w:rPr>
        <w:t>Заявки</w:t>
      </w:r>
      <w:r w:rsidRPr="00D4554B">
        <w:rPr>
          <w:sz w:val="24"/>
          <w:szCs w:val="24"/>
        </w:rPr>
        <w:t xml:space="preserve"> через ЭТП</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6A22DC" w:rsidRPr="00D4554B" w:rsidRDefault="006A22DC" w:rsidP="00363FC9">
      <w:pPr>
        <w:pStyle w:val="Times12"/>
        <w:numPr>
          <w:ilvl w:val="3"/>
          <w:numId w:val="9"/>
        </w:numPr>
        <w:tabs>
          <w:tab w:val="left" w:pos="1620"/>
        </w:tabs>
        <w:spacing w:after="120"/>
        <w:ind w:left="0" w:firstLine="0"/>
        <w:rPr>
          <w:szCs w:val="24"/>
        </w:rPr>
      </w:pPr>
      <w:r w:rsidRPr="00D4554B">
        <w:rPr>
          <w:szCs w:val="24"/>
        </w:rPr>
        <w:t xml:space="preserve">Участники при оформлении </w:t>
      </w:r>
      <w:r w:rsidR="00DB69FD" w:rsidRPr="00D4554B">
        <w:rPr>
          <w:szCs w:val="24"/>
        </w:rPr>
        <w:t>Заявки через</w:t>
      </w:r>
      <w:r w:rsidRPr="00D4554B">
        <w:rPr>
          <w:szCs w:val="24"/>
        </w:rPr>
        <w:t xml:space="preserve"> ЭТП</w:t>
      </w:r>
      <w:r w:rsidRPr="00D4554B">
        <w:rPr>
          <w:color w:val="000000"/>
          <w:szCs w:val="24"/>
        </w:rPr>
        <w:t xml:space="preserve"> </w:t>
      </w:r>
      <w:r w:rsidRPr="00D4554B">
        <w:rPr>
          <w:szCs w:val="24"/>
        </w:rPr>
        <w:t>должны использовать формы и инструкции по их заполнению, предусмотренные настоящей Конкурсной документацией.</w:t>
      </w:r>
    </w:p>
    <w:p w:rsidR="006A22DC" w:rsidRPr="00D4554B" w:rsidRDefault="006A22DC" w:rsidP="00363FC9">
      <w:pPr>
        <w:pStyle w:val="Times12"/>
        <w:numPr>
          <w:ilvl w:val="3"/>
          <w:numId w:val="9"/>
        </w:numPr>
        <w:tabs>
          <w:tab w:val="left" w:pos="1620"/>
        </w:tabs>
        <w:spacing w:after="120"/>
        <w:ind w:left="0" w:firstLine="0"/>
        <w:rPr>
          <w:szCs w:val="24"/>
        </w:rPr>
      </w:pPr>
      <w:r w:rsidRPr="00D4554B">
        <w:rPr>
          <w:szCs w:val="24"/>
        </w:rPr>
        <w:t xml:space="preserve">Все файлы </w:t>
      </w:r>
      <w:r w:rsidR="00F80076" w:rsidRPr="00D4554B">
        <w:rPr>
          <w:szCs w:val="24"/>
        </w:rPr>
        <w:t>Заявки</w:t>
      </w:r>
      <w:r w:rsidRPr="00D4554B">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D4554B">
        <w:rPr>
          <w:szCs w:val="24"/>
        </w:rPr>
        <w:t>Заявки</w:t>
      </w:r>
      <w:r w:rsidRPr="00D4554B">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53" w:name="_Ref115076807"/>
      <w:bookmarkStart w:id="954" w:name="_Toc115623412"/>
      <w:bookmarkStart w:id="955" w:name="_Toc298234677"/>
      <w:bookmarkStart w:id="956" w:name="_Toc255985677"/>
      <w:bookmarkStart w:id="957" w:name="_Toc441503249"/>
      <w:bookmarkStart w:id="958" w:name="_Toc441572040"/>
      <w:bookmarkStart w:id="959" w:name="_Toc441575132"/>
      <w:bookmarkStart w:id="960" w:name="_Toc442434793"/>
      <w:bookmarkStart w:id="961" w:name="_Toc442435632"/>
      <w:bookmarkStart w:id="962" w:name="_Toc462044752"/>
      <w:bookmarkStart w:id="963" w:name="_Toc462068455"/>
      <w:bookmarkStart w:id="964" w:name="_Toc463514145"/>
      <w:bookmarkStart w:id="965" w:name="_Toc469480361"/>
      <w:bookmarkStart w:id="966"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0D1809" w:rsidRPr="001C133F" w:rsidRDefault="00F80076" w:rsidP="00363FC9">
      <w:pPr>
        <w:pStyle w:val="Times12"/>
        <w:numPr>
          <w:ilvl w:val="3"/>
          <w:numId w:val="9"/>
        </w:numPr>
        <w:tabs>
          <w:tab w:val="left" w:pos="1620"/>
        </w:tabs>
        <w:spacing w:after="120"/>
        <w:ind w:left="0" w:firstLine="540"/>
        <w:rPr>
          <w:szCs w:val="24"/>
        </w:rPr>
      </w:pPr>
      <w:bookmarkStart w:id="967"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D4554B">
        <w:fldChar w:fldCharType="begin"/>
      </w:r>
      <w:r w:rsidR="00D4554B">
        <w:instrText xml:space="preserve"> REF _Ref440272256 \r \h  \* MERGEFORMAT </w:instrText>
      </w:r>
      <w:r w:rsidR="00D4554B">
        <w:fldChar w:fldCharType="separate"/>
      </w:r>
      <w:r w:rsidR="00FC2020" w:rsidRPr="00FC2020">
        <w:rPr>
          <w:bCs w:val="0"/>
          <w:szCs w:val="24"/>
        </w:rPr>
        <w:t>5.14</w:t>
      </w:r>
      <w:r w:rsidR="00D4554B">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D4554B">
        <w:fldChar w:fldCharType="begin"/>
      </w:r>
      <w:r w:rsidR="00D4554B">
        <w:instrText xml:space="preserve"> REF _Ref462067305 \r \h  \* MERGEFORMAT </w:instrText>
      </w:r>
      <w:r w:rsidR="00D4554B">
        <w:fldChar w:fldCharType="separate"/>
      </w:r>
      <w:r w:rsidR="00FC2020" w:rsidRPr="00FC2020">
        <w:rPr>
          <w:szCs w:val="24"/>
        </w:rPr>
        <w:t>5.15</w:t>
      </w:r>
      <w:r w:rsidR="00D4554B">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67"/>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8" w:name="_Toc298234678"/>
      <w:bookmarkStart w:id="969" w:name="_Toc255985678"/>
      <w:bookmarkStart w:id="970" w:name="_Ref303277443"/>
      <w:bookmarkStart w:id="971" w:name="_Ref303323608"/>
      <w:bookmarkStart w:id="972" w:name="_Ref305686033"/>
      <w:bookmarkStart w:id="973" w:name="_Ref306195624"/>
      <w:bookmarkStart w:id="974" w:name="_Ref306196482"/>
      <w:bookmarkStart w:id="975" w:name="_Toc441503250"/>
      <w:bookmarkStart w:id="976" w:name="_Ref441504383"/>
      <w:bookmarkStart w:id="977" w:name="_Ref441571664"/>
      <w:bookmarkStart w:id="978" w:name="_Toc441572041"/>
      <w:bookmarkStart w:id="979" w:name="_Toc441575133"/>
      <w:bookmarkStart w:id="980" w:name="_Toc442434794"/>
      <w:bookmarkStart w:id="981" w:name="_Toc442435633"/>
      <w:bookmarkStart w:id="982" w:name="_Toc462044753"/>
      <w:bookmarkStart w:id="983" w:name="_Toc462068456"/>
      <w:bookmarkStart w:id="984" w:name="_Toc463514146"/>
      <w:bookmarkStart w:id="985" w:name="_Toc469480362"/>
      <w:bookmarkStart w:id="986" w:name="_Toc471823152"/>
      <w:r w:rsidRPr="00796A96">
        <w:rPr>
          <w:sz w:val="24"/>
          <w:szCs w:val="24"/>
        </w:rPr>
        <w:t xml:space="preserve">Требования к сроку действия </w:t>
      </w:r>
      <w:bookmarkEnd w:id="968"/>
      <w:bookmarkEnd w:id="969"/>
      <w:bookmarkEnd w:id="970"/>
      <w:bookmarkEnd w:id="971"/>
      <w:bookmarkEnd w:id="972"/>
      <w:bookmarkEnd w:id="973"/>
      <w:bookmarkEnd w:id="974"/>
      <w:r w:rsidR="00F01046">
        <w:rPr>
          <w:sz w:val="24"/>
          <w:szCs w:val="24"/>
        </w:rPr>
        <w:t>Заявки</w:t>
      </w:r>
      <w:bookmarkEnd w:id="975"/>
      <w:bookmarkEnd w:id="976"/>
      <w:bookmarkEnd w:id="977"/>
      <w:bookmarkEnd w:id="978"/>
      <w:bookmarkEnd w:id="979"/>
      <w:bookmarkEnd w:id="980"/>
      <w:bookmarkEnd w:id="981"/>
      <w:bookmarkEnd w:id="982"/>
      <w:bookmarkEnd w:id="983"/>
      <w:bookmarkEnd w:id="984"/>
      <w:bookmarkEnd w:id="985"/>
      <w:bookmarkEnd w:id="986"/>
    </w:p>
    <w:p w:rsidR="00D220F4" w:rsidRPr="00FC0698" w:rsidRDefault="00F80076" w:rsidP="00363FC9">
      <w:pPr>
        <w:pStyle w:val="Times12"/>
        <w:numPr>
          <w:ilvl w:val="3"/>
          <w:numId w:val="9"/>
        </w:numPr>
        <w:tabs>
          <w:tab w:val="left" w:pos="1620"/>
        </w:tabs>
        <w:spacing w:after="120"/>
        <w:ind w:left="0" w:firstLine="540"/>
        <w:rPr>
          <w:szCs w:val="24"/>
        </w:rPr>
      </w:pPr>
      <w:bookmarkStart w:id="987" w:name="_Ref56220570"/>
      <w:bookmarkStart w:id="988"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87"/>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D4554B">
        <w:fldChar w:fldCharType="begin"/>
      </w:r>
      <w:r w:rsidR="00D4554B">
        <w:instrText xml:space="preserve"> REF _Ref441567650 \r \h  \* MERGEFORMAT </w:instrText>
      </w:r>
      <w:r w:rsidR="00D4554B">
        <w:fldChar w:fldCharType="separate"/>
      </w:r>
      <w:r w:rsidR="00FC2020" w:rsidRPr="00FC2020">
        <w:rPr>
          <w:szCs w:val="24"/>
        </w:rPr>
        <w:t>3.8.3</w:t>
      </w:r>
      <w:r w:rsidR="00D4554B">
        <w:fldChar w:fldCharType="end"/>
      </w:r>
      <w:r w:rsidR="00F01046" w:rsidRPr="00FC0698">
        <w:rPr>
          <w:szCs w:val="24"/>
        </w:rPr>
        <w:t>)</w:t>
      </w:r>
      <w:r w:rsidR="00D220F4" w:rsidRPr="00FC0698">
        <w:rPr>
          <w:szCs w:val="24"/>
        </w:rPr>
        <w:t>.</w:t>
      </w:r>
      <w:bookmarkEnd w:id="988"/>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9" w:name="_Toc57314647"/>
      <w:bookmarkStart w:id="990" w:name="_Toc98251719"/>
      <w:bookmarkStart w:id="991" w:name="_Toc298234679"/>
      <w:bookmarkStart w:id="992" w:name="_Toc255985679"/>
      <w:bookmarkStart w:id="993" w:name="_Toc441503251"/>
      <w:bookmarkStart w:id="994" w:name="_Toc441572042"/>
      <w:bookmarkStart w:id="995" w:name="_Toc441575134"/>
      <w:bookmarkStart w:id="996" w:name="_Toc442434795"/>
      <w:bookmarkStart w:id="997" w:name="_Toc442435634"/>
      <w:bookmarkStart w:id="998" w:name="_Toc462044754"/>
      <w:bookmarkStart w:id="999" w:name="_Toc462068457"/>
      <w:bookmarkStart w:id="1000" w:name="_Toc463514147"/>
      <w:bookmarkStart w:id="1001" w:name="_Toc469480363"/>
      <w:bookmarkStart w:id="1002" w:name="_Toc471823153"/>
      <w:r w:rsidRPr="00796A96">
        <w:rPr>
          <w:sz w:val="24"/>
          <w:szCs w:val="24"/>
        </w:rPr>
        <w:t xml:space="preserve">Требования к языку </w:t>
      </w:r>
      <w:bookmarkEnd w:id="989"/>
      <w:bookmarkEnd w:id="990"/>
      <w:bookmarkEnd w:id="991"/>
      <w:bookmarkEnd w:id="992"/>
      <w:r w:rsidR="00F01046">
        <w:rPr>
          <w:sz w:val="24"/>
          <w:szCs w:val="24"/>
        </w:rPr>
        <w:t>Заявки</w:t>
      </w:r>
      <w:bookmarkEnd w:id="993"/>
      <w:bookmarkEnd w:id="994"/>
      <w:bookmarkEnd w:id="995"/>
      <w:bookmarkEnd w:id="996"/>
      <w:bookmarkEnd w:id="997"/>
      <w:bookmarkEnd w:id="998"/>
      <w:bookmarkEnd w:id="999"/>
      <w:bookmarkEnd w:id="1000"/>
      <w:bookmarkEnd w:id="1001"/>
      <w:bookmarkEnd w:id="1002"/>
    </w:p>
    <w:p w:rsidR="000D1809" w:rsidRPr="00796A96" w:rsidRDefault="000D1809" w:rsidP="00363FC9">
      <w:pPr>
        <w:pStyle w:val="Times12"/>
        <w:numPr>
          <w:ilvl w:val="3"/>
          <w:numId w:val="9"/>
        </w:numPr>
        <w:tabs>
          <w:tab w:val="num" w:pos="1620"/>
        </w:tabs>
        <w:spacing w:after="120"/>
        <w:ind w:left="0" w:firstLine="540"/>
        <w:rPr>
          <w:szCs w:val="24"/>
        </w:rPr>
      </w:pPr>
      <w:bookmarkStart w:id="1003"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4" w:name="_Toc98251720"/>
      <w:bookmarkStart w:id="1005" w:name="_Toc298234680"/>
      <w:bookmarkStart w:id="1006" w:name="_Toc255985680"/>
      <w:bookmarkStart w:id="1007" w:name="_Toc441503252"/>
      <w:bookmarkStart w:id="1008" w:name="_Toc441572043"/>
      <w:bookmarkStart w:id="1009" w:name="_Toc441575135"/>
      <w:bookmarkStart w:id="1010" w:name="_Toc442434796"/>
      <w:bookmarkStart w:id="1011" w:name="_Toc442435635"/>
      <w:bookmarkStart w:id="1012" w:name="_Toc462044755"/>
      <w:bookmarkStart w:id="1013" w:name="_Toc462068458"/>
      <w:bookmarkStart w:id="1014" w:name="_Toc463514148"/>
      <w:bookmarkStart w:id="1015" w:name="_Toc469480364"/>
      <w:bookmarkStart w:id="1016" w:name="_Toc471823154"/>
      <w:r w:rsidRPr="00796A96">
        <w:rPr>
          <w:sz w:val="24"/>
          <w:szCs w:val="24"/>
        </w:rPr>
        <w:t xml:space="preserve">Требования к валюте </w:t>
      </w:r>
      <w:bookmarkEnd w:id="1003"/>
      <w:bookmarkEnd w:id="1004"/>
      <w:bookmarkEnd w:id="1005"/>
      <w:bookmarkEnd w:id="1006"/>
      <w:r w:rsidR="00F01046">
        <w:rPr>
          <w:sz w:val="24"/>
          <w:szCs w:val="24"/>
        </w:rPr>
        <w:t>Заявки</w:t>
      </w:r>
      <w:bookmarkEnd w:id="1007"/>
      <w:bookmarkEnd w:id="1008"/>
      <w:bookmarkEnd w:id="1009"/>
      <w:bookmarkEnd w:id="1010"/>
      <w:bookmarkEnd w:id="1011"/>
      <w:bookmarkEnd w:id="1012"/>
      <w:bookmarkEnd w:id="1013"/>
      <w:bookmarkEnd w:id="1014"/>
      <w:bookmarkEnd w:id="1015"/>
      <w:bookmarkEnd w:id="1016"/>
    </w:p>
    <w:p w:rsidR="000D1809" w:rsidRPr="00796A96" w:rsidRDefault="000D1809" w:rsidP="00363FC9">
      <w:pPr>
        <w:pStyle w:val="Times12"/>
        <w:numPr>
          <w:ilvl w:val="3"/>
          <w:numId w:val="9"/>
        </w:numPr>
        <w:tabs>
          <w:tab w:val="num" w:pos="1620"/>
        </w:tabs>
        <w:spacing w:after="120"/>
        <w:ind w:left="0" w:firstLine="540"/>
        <w:rPr>
          <w:szCs w:val="24"/>
        </w:rPr>
      </w:pPr>
      <w:bookmarkStart w:id="1017"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17"/>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lastRenderedPageBreak/>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8" w:name="_Toc164834442"/>
      <w:bookmarkStart w:id="1019" w:name="_Toc298234681"/>
      <w:bookmarkStart w:id="1020" w:name="_Toc255985681"/>
      <w:bookmarkStart w:id="1021" w:name="_Toc441503253"/>
      <w:bookmarkStart w:id="1022" w:name="_Toc441572044"/>
      <w:bookmarkStart w:id="1023" w:name="_Toc441575136"/>
      <w:bookmarkStart w:id="1024" w:name="_Toc442434797"/>
      <w:bookmarkStart w:id="1025" w:name="_Toc442435636"/>
      <w:bookmarkStart w:id="1026" w:name="_Toc462044756"/>
      <w:bookmarkStart w:id="1027" w:name="_Toc462068459"/>
      <w:bookmarkStart w:id="1028" w:name="_Toc463514149"/>
      <w:bookmarkStart w:id="1029" w:name="_Ref468697412"/>
      <w:bookmarkStart w:id="1030" w:name="_Toc469480365"/>
      <w:bookmarkStart w:id="1031" w:name="_Toc471823155"/>
      <w:bookmarkStart w:id="1032" w:name="_Toc102290213"/>
      <w:bookmarkStart w:id="1033" w:name="_Toc57314653"/>
      <w:bookmarkStart w:id="1034"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8"/>
      <w:bookmarkEnd w:id="1019"/>
      <w:bookmarkEnd w:id="1020"/>
      <w:r w:rsidR="008420B1" w:rsidRPr="00796A96">
        <w:rPr>
          <w:sz w:val="24"/>
          <w:szCs w:val="24"/>
        </w:rPr>
        <w:t xml:space="preserve">Договора </w:t>
      </w:r>
      <w:r w:rsidR="00F03B20" w:rsidRPr="00796A96">
        <w:rPr>
          <w:sz w:val="24"/>
          <w:szCs w:val="24"/>
        </w:rPr>
        <w:t>(цена лота)</w:t>
      </w:r>
      <w:bookmarkEnd w:id="1021"/>
      <w:bookmarkEnd w:id="1022"/>
      <w:bookmarkEnd w:id="1023"/>
      <w:bookmarkEnd w:id="1024"/>
      <w:bookmarkEnd w:id="1025"/>
      <w:bookmarkEnd w:id="1026"/>
      <w:bookmarkEnd w:id="1027"/>
      <w:bookmarkEnd w:id="1028"/>
      <w:bookmarkEnd w:id="1029"/>
      <w:bookmarkEnd w:id="1030"/>
      <w:bookmarkEnd w:id="1031"/>
    </w:p>
    <w:p w:rsidR="00A7730A" w:rsidRDefault="00637BF6" w:rsidP="00363FC9">
      <w:pPr>
        <w:pStyle w:val="Times12"/>
        <w:numPr>
          <w:ilvl w:val="3"/>
          <w:numId w:val="9"/>
        </w:numPr>
        <w:tabs>
          <w:tab w:val="num" w:pos="1620"/>
        </w:tabs>
        <w:spacing w:after="120"/>
        <w:ind w:left="0" w:firstLine="540"/>
        <w:rPr>
          <w:szCs w:val="24"/>
        </w:rPr>
      </w:pPr>
      <w:bookmarkStart w:id="1035"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35"/>
    </w:p>
    <w:p w:rsidR="0096562C" w:rsidRDefault="0096562C" w:rsidP="0096562C">
      <w:pPr>
        <w:pStyle w:val="Times12"/>
        <w:tabs>
          <w:tab w:val="num" w:pos="1620"/>
        </w:tabs>
        <w:spacing w:after="120"/>
        <w:ind w:left="540" w:firstLine="0"/>
        <w:rPr>
          <w:rFonts w:eastAsia="Calibri"/>
          <w:szCs w:val="24"/>
          <w:lang w:eastAsia="en-US"/>
        </w:rPr>
      </w:pPr>
      <w:r w:rsidRPr="00EE1BF9">
        <w:rPr>
          <w:b/>
          <w:bCs w:val="0"/>
          <w:szCs w:val="24"/>
          <w:u w:val="single"/>
        </w:rPr>
        <w:t>По Лоту №1:</w:t>
      </w:r>
      <w:r w:rsidRPr="00EE1BF9">
        <w:rPr>
          <w:bCs w:val="0"/>
          <w:szCs w:val="24"/>
        </w:rPr>
        <w:t xml:space="preserve"> </w:t>
      </w:r>
      <w:r w:rsidR="00EE1BF9" w:rsidRPr="00EE1BF9">
        <w:rPr>
          <w:b/>
          <w:bCs w:val="0"/>
        </w:rPr>
        <w:t>51 547 854,00</w:t>
      </w:r>
      <w:r w:rsidR="00EE1BF9" w:rsidRPr="00EE1BF9">
        <w:t xml:space="preserve"> (пятьдесят один миллион пятьсот сорок семь тысяч восемьсот пятьдесят четыре) рубля 00 копеек РФ, без учета НДС; НДС составляет </w:t>
      </w:r>
      <w:r w:rsidR="00EE1BF9" w:rsidRPr="00EE1BF9">
        <w:rPr>
          <w:b/>
          <w:bCs w:val="0"/>
        </w:rPr>
        <w:t>9 278 613,72</w:t>
      </w:r>
      <w:r w:rsidR="00EE1BF9" w:rsidRPr="00EE1BF9">
        <w:t xml:space="preserve"> (девять миллионов двести семьдесят восемь тысяч шестьсот тринадцать) рублей 72 копейки РФ; </w:t>
      </w:r>
      <w:r w:rsidR="00EE1BF9" w:rsidRPr="00EE1BF9">
        <w:rPr>
          <w:b/>
          <w:bCs w:val="0"/>
        </w:rPr>
        <w:t>60 826 467,72</w:t>
      </w:r>
      <w:r w:rsidR="00EE1BF9" w:rsidRPr="00EE1BF9">
        <w:t xml:space="preserve"> (шестьдесят миллионов восемьсот двадцать шесть тысяч четыреста шестьдесят семь) рублей 72 копейки РФ, с учетом НДС</w:t>
      </w:r>
      <w:r w:rsidR="00D4554B" w:rsidRPr="00EE1BF9">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D4554B">
        <w:fldChar w:fldCharType="begin"/>
      </w:r>
      <w:r w:rsidR="00D4554B">
        <w:instrText xml:space="preserve"> REF _Ref55336310 \r \h  \* MERGEFORMAT </w:instrText>
      </w:r>
      <w:r w:rsidR="00D4554B">
        <w:fldChar w:fldCharType="separate"/>
      </w:r>
      <w:r w:rsidR="00FC2020" w:rsidRPr="00FC2020">
        <w:rPr>
          <w:bCs w:val="0"/>
          <w:szCs w:val="24"/>
        </w:rPr>
        <w:t>5.1</w:t>
      </w:r>
      <w:r w:rsidR="00D4554B">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D4554B">
        <w:fldChar w:fldCharType="begin"/>
      </w:r>
      <w:r w:rsidR="00D4554B">
        <w:instrText xml:space="preserve"> REF _Ref440271072 \r \h  \* MERGEFORMAT </w:instrText>
      </w:r>
      <w:r w:rsidR="00D4554B">
        <w:fldChar w:fldCharType="separate"/>
      </w:r>
      <w:r w:rsidR="00FC2020" w:rsidRPr="00FC2020">
        <w:rPr>
          <w:bCs w:val="0"/>
          <w:szCs w:val="24"/>
        </w:rPr>
        <w:t>5.2</w:t>
      </w:r>
      <w:r w:rsidR="00D4554B">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D4554B">
        <w:fldChar w:fldCharType="begin"/>
      </w:r>
      <w:r w:rsidR="00D4554B">
        <w:instrText xml:space="preserve"> REF _Ref440361439 \r \h  \* MERGEFORMAT </w:instrText>
      </w:r>
      <w:r w:rsidR="00D4554B">
        <w:fldChar w:fldCharType="separate"/>
      </w:r>
      <w:r w:rsidR="00FC2020">
        <w:t>5.5</w:t>
      </w:r>
      <w:r w:rsidR="00D4554B">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D4554B"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C806CD">
        <w:rPr>
          <w:bCs w:val="0"/>
          <w:szCs w:val="24"/>
        </w:rPr>
        <w:fldChar w:fldCharType="begin"/>
      </w:r>
      <w:r>
        <w:rPr>
          <w:bCs w:val="0"/>
          <w:szCs w:val="24"/>
        </w:rPr>
        <w:instrText xml:space="preserve"> REF _Ref441503121 \r \h </w:instrText>
      </w:r>
      <w:r w:rsidR="00C806CD">
        <w:rPr>
          <w:bCs w:val="0"/>
          <w:szCs w:val="24"/>
        </w:rPr>
      </w:r>
      <w:r w:rsidR="00C806CD">
        <w:rPr>
          <w:bCs w:val="0"/>
          <w:szCs w:val="24"/>
        </w:rPr>
        <w:fldChar w:fldCharType="separate"/>
      </w:r>
      <w:r w:rsidR="00FC2020">
        <w:rPr>
          <w:bCs w:val="0"/>
          <w:szCs w:val="24"/>
        </w:rPr>
        <w:t>3.9.1.a.3.9.3</w:t>
      </w:r>
      <w:r w:rsidR="00C806CD">
        <w:rPr>
          <w:bCs w:val="0"/>
          <w:szCs w:val="24"/>
        </w:rPr>
        <w:fldChar w:fldCharType="end"/>
      </w:r>
      <w:r w:rsidRPr="00546518">
        <w:rPr>
          <w:bCs w:val="0"/>
          <w:szCs w:val="24"/>
        </w:rPr>
        <w:t xml:space="preserve"> настоящей </w:t>
      </w:r>
      <w:r w:rsidRPr="00D4554B">
        <w:rPr>
          <w:bCs w:val="0"/>
          <w:szCs w:val="24"/>
        </w:rPr>
        <w:t>Документации, Конкурсная комиссия оценивает и сопоставляет стоимость Заявки без учета НДС.</w:t>
      </w:r>
    </w:p>
    <w:p w:rsidR="00D16F20" w:rsidRPr="00D4554B" w:rsidRDefault="00D16F20" w:rsidP="00D16F20">
      <w:pPr>
        <w:pStyle w:val="Times12"/>
        <w:numPr>
          <w:ilvl w:val="3"/>
          <w:numId w:val="9"/>
        </w:numPr>
        <w:tabs>
          <w:tab w:val="num" w:pos="1620"/>
        </w:tabs>
        <w:spacing w:after="120"/>
        <w:ind w:left="0" w:firstLine="540"/>
        <w:rPr>
          <w:bCs w:val="0"/>
          <w:szCs w:val="24"/>
        </w:rPr>
      </w:pPr>
      <w:bookmarkStart w:id="1036" w:name="_Toc296692818"/>
      <w:bookmarkStart w:id="1037" w:name="_Toc296693450"/>
      <w:bookmarkStart w:id="1038" w:name="_Toc298234608"/>
      <w:bookmarkStart w:id="1039" w:name="_Toc298234682"/>
      <w:bookmarkEnd w:id="1036"/>
      <w:bookmarkEnd w:id="1037"/>
      <w:bookmarkEnd w:id="1038"/>
      <w:bookmarkEnd w:id="1039"/>
      <w:r w:rsidRPr="00D4554B">
        <w:rPr>
          <w:szCs w:val="24"/>
        </w:rPr>
        <w:t xml:space="preserve">Участник должен предоставить на рассмотрение </w:t>
      </w:r>
      <w:r w:rsidR="00306748" w:rsidRPr="00D4554B">
        <w:rPr>
          <w:szCs w:val="24"/>
        </w:rPr>
        <w:t>Конкурсн</w:t>
      </w:r>
      <w:r w:rsidRPr="00D4554B">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4554B">
        <w:fldChar w:fldCharType="begin"/>
      </w:r>
      <w:r w:rsidR="00D4554B">
        <w:instrText xml:space="preserve"> REF _Ref465670219 \r \h  \* MERGEFORMAT </w:instrText>
      </w:r>
      <w:r w:rsidR="00D4554B">
        <w:fldChar w:fldCharType="separate"/>
      </w:r>
      <w:r w:rsidR="00FC2020" w:rsidRPr="00FC2020">
        <w:rPr>
          <w:bCs w:val="0"/>
          <w:szCs w:val="24"/>
        </w:rPr>
        <w:t>3.15</w:t>
      </w:r>
      <w:r w:rsidR="00D4554B">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40" w:name="_Toc298234688"/>
      <w:bookmarkStart w:id="1041" w:name="_Toc255985682"/>
      <w:bookmarkStart w:id="1042" w:name="_Ref303277132"/>
      <w:bookmarkStart w:id="1043" w:name="_Ref303324190"/>
      <w:bookmarkStart w:id="1044" w:name="_Ref306194605"/>
      <w:bookmarkStart w:id="1045" w:name="_Ref306198074"/>
      <w:bookmarkStart w:id="1046" w:name="_Toc441503255"/>
      <w:bookmarkStart w:id="1047" w:name="_Ref441506983"/>
      <w:bookmarkStart w:id="1048" w:name="_Toc441572045"/>
      <w:bookmarkStart w:id="1049" w:name="_Toc441575137"/>
      <w:bookmarkStart w:id="1050" w:name="_Ref441581076"/>
      <w:bookmarkStart w:id="1051" w:name="_Ref442278803"/>
      <w:bookmarkStart w:id="1052" w:name="_Toc442434798"/>
      <w:bookmarkStart w:id="1053" w:name="_Toc442435637"/>
      <w:bookmarkStart w:id="1054" w:name="_Toc462044757"/>
      <w:bookmarkStart w:id="1055" w:name="_Toc462068460"/>
      <w:bookmarkStart w:id="1056" w:name="_Toc463514150"/>
      <w:bookmarkStart w:id="1057" w:name="_Toc469480366"/>
      <w:bookmarkStart w:id="1058" w:name="_Toc471823156"/>
      <w:r w:rsidRPr="00363FC9">
        <w:rPr>
          <w:sz w:val="24"/>
          <w:szCs w:val="24"/>
        </w:rPr>
        <w:t>Обеспечение исполнения обязательств Участника</w:t>
      </w:r>
      <w:bookmarkEnd w:id="1032"/>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D4554B">
        <w:fldChar w:fldCharType="begin"/>
      </w:r>
      <w:r w:rsidR="00D4554B">
        <w:instrText xml:space="preserve"> REF _Ref467502370 \r \h  \* MERGEFORMAT </w:instrText>
      </w:r>
      <w:r w:rsidR="00D4554B">
        <w:fldChar w:fldCharType="separate"/>
      </w:r>
      <w:r w:rsidR="00FC2020" w:rsidRPr="00FC2020">
        <w:rPr>
          <w:sz w:val="24"/>
          <w:szCs w:val="24"/>
        </w:rPr>
        <w:t>3.4.8.3</w:t>
      </w:r>
      <w:r w:rsidR="00D4554B">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D4554B">
        <w:fldChar w:fldCharType="begin"/>
      </w:r>
      <w:r w:rsidR="00D4554B">
        <w:instrText xml:space="preserve"> REF _Ref442263553 \r \h  \* MERGEFORMAT </w:instrText>
      </w:r>
      <w:r w:rsidR="00D4554B">
        <w:fldChar w:fldCharType="separate"/>
      </w:r>
      <w:r w:rsidR="00FC2020" w:rsidRPr="00FC2020">
        <w:rPr>
          <w:bCs/>
          <w:sz w:val="24"/>
          <w:szCs w:val="24"/>
        </w:rPr>
        <w:t>3.4.8.4</w:t>
      </w:r>
      <w:r w:rsidR="00D4554B">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9" w:name="_Ref467168844"/>
      <w:bookmarkStart w:id="1060" w:name="_Ref306390343"/>
      <w:bookmarkStart w:id="1061"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9"/>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60"/>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D4554B">
        <w:fldChar w:fldCharType="begin"/>
      </w:r>
      <w:r w:rsidR="00D4554B">
        <w:instrText xml:space="preserve"> REF _Ref440272678 \r \h  \* MERGEFORMAT </w:instrText>
      </w:r>
      <w:r w:rsidR="00D4554B">
        <w:fldChar w:fldCharType="separate"/>
      </w:r>
      <w:r w:rsidR="00FC2020" w:rsidRPr="00FC2020">
        <w:rPr>
          <w:bCs/>
          <w:sz w:val="24"/>
          <w:szCs w:val="24"/>
        </w:rPr>
        <w:t>5.14</w:t>
      </w:r>
      <w:r w:rsidR="00D4554B">
        <w:fldChar w:fldCharType="end"/>
      </w:r>
      <w:r w:rsidRPr="00E71A48">
        <w:rPr>
          <w:bCs/>
          <w:sz w:val="24"/>
          <w:szCs w:val="24"/>
        </w:rPr>
        <w:t>).</w:t>
      </w:r>
      <w:bookmarkEnd w:id="1061"/>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62" w:name="_Ref307586570"/>
      <w:r w:rsidRPr="00E71A48">
        <w:rPr>
          <w:bCs/>
          <w:sz w:val="24"/>
          <w:szCs w:val="24"/>
        </w:rPr>
        <w:t>В соглашении о неустойке должно быть указано</w:t>
      </w:r>
      <w:bookmarkStart w:id="1063"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62"/>
      <w:bookmarkEnd w:id="1063"/>
    </w:p>
    <w:p w:rsidR="00DF6114" w:rsidRPr="00735667" w:rsidRDefault="00DF6114" w:rsidP="00FD463B">
      <w:pPr>
        <w:numPr>
          <w:ilvl w:val="4"/>
          <w:numId w:val="84"/>
        </w:numPr>
        <w:tabs>
          <w:tab w:val="left" w:pos="1620"/>
        </w:tabs>
        <w:spacing w:line="264" w:lineRule="auto"/>
        <w:rPr>
          <w:bCs/>
          <w:szCs w:val="24"/>
        </w:rPr>
      </w:pPr>
      <w:r w:rsidRPr="0008171A">
        <w:rPr>
          <w:bCs/>
          <w:szCs w:val="24"/>
        </w:rPr>
        <w:lastRenderedPageBreak/>
        <w:t>изменения Заявки, в том числе в процессе проведения переторжки, в течение срока ее действия (п.</w:t>
      </w:r>
      <w:r w:rsidR="00D4554B">
        <w:fldChar w:fldCharType="begin"/>
      </w:r>
      <w:r w:rsidR="00D4554B">
        <w:instrText xml:space="preserve"> REF _Ref441504383 \r \h  \* MERGEFORMAT </w:instrText>
      </w:r>
      <w:r w:rsidR="00D4554B">
        <w:fldChar w:fldCharType="separate"/>
      </w:r>
      <w:r w:rsidR="00FC2020" w:rsidRPr="00FC2020">
        <w:rPr>
          <w:bCs/>
          <w:szCs w:val="24"/>
        </w:rPr>
        <w:t>3.4.4</w:t>
      </w:r>
      <w:r w:rsidR="00D4554B">
        <w:fldChar w:fldCharType="end"/>
      </w:r>
      <w:r w:rsidRPr="0008171A">
        <w:rPr>
          <w:bCs/>
          <w:szCs w:val="24"/>
        </w:rPr>
        <w:t xml:space="preserve">) после </w:t>
      </w:r>
      <w:r w:rsidRPr="00735667">
        <w:rPr>
          <w:bCs/>
          <w:szCs w:val="24"/>
        </w:rPr>
        <w:t>истечения срока окончания подачи Заявок (п.</w:t>
      </w:r>
      <w:r w:rsidR="00C806CD">
        <w:fldChar w:fldCharType="begin"/>
      </w:r>
      <w:r w:rsidR="007F7D20">
        <w:rPr>
          <w:bCs/>
          <w:szCs w:val="24"/>
        </w:rPr>
        <w:instrText xml:space="preserve"> REF _Ref462040994 \r \h </w:instrText>
      </w:r>
      <w:r w:rsidR="00C806CD">
        <w:fldChar w:fldCharType="separate"/>
      </w:r>
      <w:r w:rsidR="00FC2020">
        <w:rPr>
          <w:bCs/>
          <w:szCs w:val="24"/>
        </w:rPr>
        <w:t>3.13.6.1.3.6.1.1</w:t>
      </w:r>
      <w:r w:rsidR="00C806CD">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C806CD">
        <w:fldChar w:fldCharType="begin"/>
      </w:r>
      <w:r w:rsidR="00FD463B">
        <w:rPr>
          <w:bCs/>
          <w:szCs w:val="24"/>
        </w:rPr>
        <w:instrText xml:space="preserve"> REF _Ref468697489 \r \h </w:instrText>
      </w:r>
      <w:r w:rsidR="00C806CD">
        <w:fldChar w:fldCharType="separate"/>
      </w:r>
      <w:r w:rsidR="00FC2020">
        <w:rPr>
          <w:bCs/>
          <w:szCs w:val="24"/>
        </w:rPr>
        <w:t>3.16</w:t>
      </w:r>
      <w:r w:rsidR="00C806CD">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C806CD">
        <w:rPr>
          <w:bCs/>
          <w:szCs w:val="24"/>
        </w:rPr>
        <w:fldChar w:fldCharType="begin"/>
      </w:r>
      <w:r w:rsidR="0060076B">
        <w:rPr>
          <w:bCs/>
          <w:szCs w:val="24"/>
        </w:rPr>
        <w:instrText xml:space="preserve"> REF _Ref468199124 \r \h </w:instrText>
      </w:r>
      <w:r w:rsidR="00C806CD">
        <w:rPr>
          <w:bCs/>
          <w:szCs w:val="24"/>
        </w:rPr>
      </w:r>
      <w:r w:rsidR="00C806CD">
        <w:rPr>
          <w:bCs/>
          <w:szCs w:val="24"/>
        </w:rPr>
        <w:fldChar w:fldCharType="separate"/>
      </w:r>
      <w:r w:rsidR="00FC2020">
        <w:rPr>
          <w:bCs/>
          <w:szCs w:val="24"/>
        </w:rPr>
        <w:t>3.17</w:t>
      </w:r>
      <w:r w:rsidR="00C806CD">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64" w:name="_Ref307563802"/>
      <w:r w:rsidRPr="00363FC9">
        <w:rPr>
          <w:bCs/>
          <w:sz w:val="24"/>
          <w:szCs w:val="24"/>
        </w:rPr>
        <w:t xml:space="preserve">В случаях, указанных в п. </w:t>
      </w:r>
      <w:r w:rsidR="00D4554B">
        <w:fldChar w:fldCharType="begin"/>
      </w:r>
      <w:r w:rsidR="00D4554B">
        <w:instrText xml:space="preserve"> REF _Ref307586570 \r \h  \* MERGEFORMAT </w:instrText>
      </w:r>
      <w:r w:rsidR="00D4554B">
        <w:fldChar w:fldCharType="separate"/>
      </w:r>
      <w:r w:rsidR="00FC2020" w:rsidRPr="00FC2020">
        <w:rPr>
          <w:bCs/>
          <w:sz w:val="24"/>
          <w:szCs w:val="24"/>
        </w:rPr>
        <w:t>3.4.8.3.2</w:t>
      </w:r>
      <w:r w:rsidR="00D4554B">
        <w:fldChar w:fldCharType="end"/>
      </w:r>
      <w:r w:rsidRPr="00363FC9">
        <w:rPr>
          <w:bCs/>
          <w:sz w:val="24"/>
          <w:szCs w:val="24"/>
        </w:rPr>
        <w:t xml:space="preserve"> Участник обязан выплатить Заказчику неустойку в размере </w:t>
      </w:r>
      <w:bookmarkEnd w:id="1064"/>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65"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5"/>
    </w:p>
    <w:p w:rsidR="00CC5A3A" w:rsidRPr="00D4554B"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r w:rsidR="00D4554B">
        <w:fldChar w:fldCharType="begin"/>
      </w:r>
      <w:r w:rsidR="00D4554B">
        <w:instrText xml:space="preserve"> REF _Ref440272256 \r \h  \* MERGEFORMAT </w:instrText>
      </w:r>
      <w:r w:rsidR="00D4554B">
        <w:fldChar w:fldCharType="separate"/>
      </w:r>
      <w:r w:rsidR="00FC2020" w:rsidRPr="00FC2020">
        <w:rPr>
          <w:bCs/>
          <w:sz w:val="24"/>
          <w:szCs w:val="24"/>
        </w:rPr>
        <w:t>5.14</w:t>
      </w:r>
      <w:r w:rsidR="00D4554B">
        <w:fldChar w:fldCharType="end"/>
      </w:r>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форме и в соответствии с инструкциями, приведенными в настоящей Документации</w:t>
      </w:r>
      <w:r w:rsidR="00CF4C5A" w:rsidRPr="00AF3831">
        <w:rPr>
          <w:bCs/>
          <w:sz w:val="24"/>
          <w:szCs w:val="24"/>
        </w:rPr>
        <w:t xml:space="preserve"> </w:t>
      </w:r>
      <w:r w:rsidR="00377138" w:rsidRPr="00AF3831">
        <w:rPr>
          <w:bCs/>
          <w:sz w:val="24"/>
          <w:szCs w:val="24"/>
        </w:rPr>
        <w:t>(подраздел</w:t>
      </w:r>
      <w:r w:rsidR="0049532B" w:rsidRPr="00AF3831">
        <w:rPr>
          <w:bCs/>
          <w:sz w:val="24"/>
          <w:szCs w:val="24"/>
        </w:rPr>
        <w:t xml:space="preserve"> </w:t>
      </w:r>
      <w:r w:rsidR="00D4554B">
        <w:fldChar w:fldCharType="begin"/>
      </w:r>
      <w:r w:rsidR="00D4554B">
        <w:instrText xml:space="preserve"> REF _Ref462067305 \r \h  \* MERGEFORMAT </w:instrText>
      </w:r>
      <w:r w:rsidR="00D4554B">
        <w:fldChar w:fldCharType="separate"/>
      </w:r>
      <w:r w:rsidR="00FC2020" w:rsidRPr="00FC2020">
        <w:rPr>
          <w:bCs/>
          <w:sz w:val="24"/>
          <w:szCs w:val="24"/>
        </w:rPr>
        <w:t>5.15</w:t>
      </w:r>
      <w:r w:rsidR="00D4554B">
        <w:fldChar w:fldCharType="end"/>
      </w:r>
      <w:r w:rsidR="00377138" w:rsidRPr="00AF3831">
        <w:rPr>
          <w:bCs/>
          <w:sz w:val="24"/>
          <w:szCs w:val="24"/>
        </w:rPr>
        <w:t>)</w:t>
      </w:r>
      <w:r w:rsidRPr="00AF3831">
        <w:rPr>
          <w:bCs/>
          <w:sz w:val="24"/>
          <w:szCs w:val="24"/>
        </w:rPr>
        <w:t xml:space="preserve">, в </w:t>
      </w:r>
      <w:r w:rsidRPr="00D4554B">
        <w:rPr>
          <w:bCs/>
          <w:sz w:val="24"/>
          <w:szCs w:val="24"/>
        </w:rPr>
        <w:t xml:space="preserve">срок не позднее даты и времени окончания приема заявок, указанных в пункте </w:t>
      </w:r>
      <w:r w:rsidR="00D4554B" w:rsidRPr="00D4554B">
        <w:fldChar w:fldCharType="begin"/>
      </w:r>
      <w:r w:rsidR="00D4554B" w:rsidRPr="00D4554B">
        <w:instrText xml:space="preserve"> REF _Ref441505211 \r \h  \* MERGEFORMAT </w:instrText>
      </w:r>
      <w:r w:rsidR="00D4554B" w:rsidRPr="00D4554B">
        <w:fldChar w:fldCharType="separate"/>
      </w:r>
      <w:r w:rsidR="00FC2020">
        <w:t>3.13.6.1.3.6.1.1</w:t>
      </w:r>
      <w:r w:rsidR="00D4554B" w:rsidRPr="00D4554B">
        <w:fldChar w:fldCharType="end"/>
      </w:r>
      <w:r w:rsidRPr="00D4554B">
        <w:rPr>
          <w:bCs/>
          <w:sz w:val="24"/>
          <w:szCs w:val="24"/>
        </w:rPr>
        <w:t xml:space="preserve"> настоящей </w:t>
      </w:r>
      <w:r w:rsidR="006265DC" w:rsidRPr="00D4554B">
        <w:rPr>
          <w:bCs/>
          <w:sz w:val="24"/>
          <w:szCs w:val="24"/>
        </w:rPr>
        <w:t>Документации</w:t>
      </w:r>
      <w:r w:rsidRPr="00D4554B">
        <w:rPr>
          <w:bCs/>
          <w:sz w:val="24"/>
          <w:szCs w:val="24"/>
        </w:rPr>
        <w:t>, по адресу: РФ, 127018, г. Москва, ул. 2-я Ямская, дом 4, каб. №303, исполнительный сотрудник –</w:t>
      </w:r>
      <w:r w:rsidR="00890A0E" w:rsidRPr="00D4554B">
        <w:rPr>
          <w:sz w:val="24"/>
          <w:szCs w:val="24"/>
        </w:rPr>
        <w:t>Лазарева Татьяна Валентиновна</w:t>
      </w:r>
      <w:r w:rsidR="00931982" w:rsidRPr="00D4554B">
        <w:rPr>
          <w:sz w:val="24"/>
          <w:szCs w:val="24"/>
        </w:rPr>
        <w:t>, контактный телефон (495) 747-92-92</w:t>
      </w:r>
      <w:r w:rsidRPr="00D4554B">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D4554B">
        <w:fldChar w:fldCharType="begin"/>
      </w:r>
      <w:r w:rsidR="00D4554B">
        <w:instrText xml:space="preserve"> REF _Ref441571244 \r \h  \* MERGEFORMAT </w:instrText>
      </w:r>
      <w:r w:rsidR="00D4554B">
        <w:fldChar w:fldCharType="separate"/>
      </w:r>
      <w:r w:rsidR="00FC2020" w:rsidRPr="00FC2020">
        <w:rPr>
          <w:sz w:val="24"/>
          <w:szCs w:val="24"/>
        </w:rPr>
        <w:t>1.1.1</w:t>
      </w:r>
      <w:r w:rsidR="00D4554B">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D4554B">
        <w:fldChar w:fldCharType="begin"/>
      </w:r>
      <w:r w:rsidR="00D4554B">
        <w:instrText xml:space="preserve"> REF _Ref303323780 \r \h  \* MERGEFORMAT </w:instrText>
      </w:r>
      <w:r w:rsidR="00D4554B">
        <w:fldChar w:fldCharType="separate"/>
      </w:r>
      <w:r w:rsidR="00FC2020" w:rsidRPr="00FC2020">
        <w:rPr>
          <w:sz w:val="24"/>
          <w:szCs w:val="24"/>
        </w:rPr>
        <w:t>1.1.4</w:t>
      </w:r>
      <w:r w:rsidR="00D4554B">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D4554B">
        <w:fldChar w:fldCharType="begin"/>
      </w:r>
      <w:r w:rsidR="00D4554B">
        <w:instrText xml:space="preserve"> REF _Ref467506793 \r \h  \* MERGEFORMAT </w:instrText>
      </w:r>
      <w:r w:rsidR="00D4554B">
        <w:fldChar w:fldCharType="separate"/>
      </w:r>
      <w:r w:rsidR="00FC2020" w:rsidRPr="00FC2020">
        <w:rPr>
          <w:sz w:val="24"/>
          <w:szCs w:val="24"/>
        </w:rPr>
        <w:t>3.4.8.5</w:t>
      </w:r>
      <w:r w:rsidR="00D4554B">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66" w:name="_Ref442263553"/>
      <w:bookmarkStart w:id="1067" w:name="_Ref441573707"/>
      <w:bookmarkStart w:id="1068"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6"/>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4554B">
        <w:fldChar w:fldCharType="begin"/>
      </w:r>
      <w:r w:rsidR="00D4554B">
        <w:instrText xml:space="preserve"> REF _Ref462040994 \r \h  \* MERGEFORMAT </w:instrText>
      </w:r>
      <w:r w:rsidR="00D4554B">
        <w:fldChar w:fldCharType="separate"/>
      </w:r>
      <w:r w:rsidR="00FC2020">
        <w:t>3.13.6.1.3.6.1.1</w:t>
      </w:r>
      <w:r w:rsidR="00D4554B">
        <w:fldChar w:fldCharType="end"/>
      </w:r>
      <w:r w:rsidRPr="001C133F">
        <w:rPr>
          <w:szCs w:val="24"/>
        </w:rPr>
        <w:t xml:space="preserve">). В случае, если на момент истечения срока окончания приема Заявок (п. </w:t>
      </w:r>
      <w:r w:rsidR="00D4554B">
        <w:fldChar w:fldCharType="begin"/>
      </w:r>
      <w:r w:rsidR="00D4554B">
        <w:instrText xml:space="preserve"> REF _Ref462040994 \r \h  \* MERGEFORMAT </w:instrText>
      </w:r>
      <w:r w:rsidR="00D4554B">
        <w:fldChar w:fldCharType="separate"/>
      </w:r>
      <w:r w:rsidR="00FC2020">
        <w:t>3.13.6.1.3.6.1.1</w:t>
      </w:r>
      <w:r w:rsidR="00D4554B">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w:t>
      </w:r>
      <w:r w:rsidRPr="001C133F">
        <w:rPr>
          <w:szCs w:val="24"/>
        </w:rPr>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D4554B"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копию </w:t>
      </w:r>
      <w:r w:rsidRPr="001C133F">
        <w:rPr>
          <w:szCs w:val="24"/>
        </w:rPr>
        <w:t>платежного</w:t>
      </w:r>
      <w:r w:rsidRPr="001C133F">
        <w:rPr>
          <w:rFonts w:eastAsia="Calibri"/>
          <w:szCs w:val="24"/>
          <w:lang w:eastAsia="en-US"/>
        </w:rPr>
        <w:t xml:space="preserve"> поручения о перечислении денежных средств в качестве обеспечения </w:t>
      </w:r>
      <w:r w:rsidRPr="00D4554B">
        <w:rPr>
          <w:rFonts w:eastAsia="Calibri"/>
          <w:szCs w:val="24"/>
          <w:lang w:eastAsia="en-US"/>
        </w:rPr>
        <w:t xml:space="preserve">Заявки, вместе с Анкетой Участника (п. </w:t>
      </w:r>
      <w:r w:rsidR="00D4554B" w:rsidRPr="00D4554B">
        <w:fldChar w:fldCharType="begin"/>
      </w:r>
      <w:r w:rsidR="00D4554B" w:rsidRPr="00D4554B">
        <w:instrText xml:space="preserve"> REF _Ref55335823 \r \h  \* MERGEFORMAT </w:instrText>
      </w:r>
      <w:r w:rsidR="00D4554B" w:rsidRPr="00D4554B">
        <w:fldChar w:fldCharType="separate"/>
      </w:r>
      <w:r w:rsidR="00FC2020" w:rsidRPr="00FC2020">
        <w:rPr>
          <w:rFonts w:eastAsia="Calibri"/>
          <w:szCs w:val="24"/>
          <w:lang w:eastAsia="en-US"/>
        </w:rPr>
        <w:t>5.7</w:t>
      </w:r>
      <w:r w:rsidR="00D4554B" w:rsidRPr="00D4554B">
        <w:fldChar w:fldCharType="end"/>
      </w:r>
      <w:r w:rsidRPr="00D4554B">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8" w:history="1">
        <w:r w:rsidRPr="00D4554B">
          <w:rPr>
            <w:rFonts w:eastAsia="Calibri"/>
            <w:szCs w:val="24"/>
            <w:u w:val="single"/>
            <w:lang w:eastAsia="en-US"/>
          </w:rPr>
          <w:t>Lazareva.TV@mrsk-1.ru</w:t>
        </w:r>
      </w:hyperlink>
      <w:r w:rsidRPr="00D4554B">
        <w:rPr>
          <w:rFonts w:eastAsia="Calibri"/>
          <w:szCs w:val="24"/>
          <w:lang w:eastAsia="en-US"/>
        </w:rPr>
        <w:t xml:space="preserve">. Данные документы необходимо направить Заказчику </w:t>
      </w:r>
      <w:r w:rsidRPr="00D4554B">
        <w:rPr>
          <w:szCs w:val="24"/>
        </w:rPr>
        <w:t>до момента истечения срока окончания приема заявок (п</w:t>
      </w:r>
      <w:r w:rsidR="00E57E7C" w:rsidRPr="00D4554B">
        <w:rPr>
          <w:szCs w:val="24"/>
        </w:rPr>
        <w:t>.</w:t>
      </w:r>
      <w:r w:rsidRPr="00D4554B">
        <w:rPr>
          <w:szCs w:val="24"/>
        </w:rPr>
        <w:t xml:space="preserve"> </w:t>
      </w:r>
      <w:r w:rsidR="00D4554B" w:rsidRPr="00D4554B">
        <w:fldChar w:fldCharType="begin"/>
      </w:r>
      <w:r w:rsidR="00D4554B" w:rsidRPr="00D4554B">
        <w:instrText xml:space="preserve"> REF _Ref462040994 \r \h  \* MERGEFORMAT </w:instrText>
      </w:r>
      <w:r w:rsidR="00D4554B" w:rsidRPr="00D4554B">
        <w:fldChar w:fldCharType="separate"/>
      </w:r>
      <w:r w:rsidR="00FC2020">
        <w:t>3.13.6.1.3.6.1.1</w:t>
      </w:r>
      <w:r w:rsidR="00D4554B" w:rsidRPr="00D4554B">
        <w:fldChar w:fldCharType="end"/>
      </w:r>
      <w:r w:rsidRPr="00D4554B">
        <w:rPr>
          <w:szCs w:val="24"/>
        </w:rPr>
        <w:t>).</w:t>
      </w:r>
    </w:p>
    <w:p w:rsidR="00C442EA" w:rsidRPr="00D4554B" w:rsidRDefault="00C442EA" w:rsidP="00363FC9">
      <w:pPr>
        <w:pStyle w:val="Times12"/>
        <w:numPr>
          <w:ilvl w:val="5"/>
          <w:numId w:val="78"/>
        </w:numPr>
        <w:tabs>
          <w:tab w:val="clear" w:pos="3960"/>
          <w:tab w:val="num" w:pos="1701"/>
        </w:tabs>
        <w:spacing w:before="120"/>
        <w:ind w:left="567" w:firstLine="0"/>
        <w:rPr>
          <w:szCs w:val="24"/>
        </w:rPr>
      </w:pPr>
      <w:bookmarkStart w:id="1069" w:name="_Ref468974078"/>
      <w:r w:rsidRPr="00D4554B">
        <w:rPr>
          <w:rFonts w:eastAsia="Calibri"/>
          <w:szCs w:val="24"/>
          <w:lang w:eastAsia="en-US"/>
        </w:rPr>
        <w:t>Реквизиты</w:t>
      </w:r>
      <w:r w:rsidRPr="00D4554B">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9"/>
    </w:p>
    <w:p w:rsidR="00C442EA" w:rsidRPr="00D4554B" w:rsidRDefault="00C442EA" w:rsidP="00C442EA">
      <w:pPr>
        <w:pStyle w:val="aff"/>
        <w:numPr>
          <w:ilvl w:val="0"/>
          <w:numId w:val="0"/>
        </w:numPr>
        <w:snapToGrid w:val="0"/>
        <w:spacing w:before="100" w:beforeAutospacing="1" w:line="240" w:lineRule="auto"/>
        <w:ind w:left="2160"/>
        <w:rPr>
          <w:sz w:val="24"/>
          <w:szCs w:val="24"/>
          <w:u w:val="single"/>
        </w:rPr>
      </w:pPr>
      <w:r w:rsidRPr="00D4554B">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D4554B" w:rsidRDefault="00C442EA" w:rsidP="00363FC9">
      <w:pPr>
        <w:pStyle w:val="aff"/>
        <w:numPr>
          <w:ilvl w:val="0"/>
          <w:numId w:val="68"/>
        </w:numPr>
        <w:tabs>
          <w:tab w:val="left" w:pos="2127"/>
        </w:tabs>
        <w:spacing w:before="240" w:line="240" w:lineRule="auto"/>
        <w:ind w:left="2846" w:hanging="357"/>
        <w:rPr>
          <w:sz w:val="24"/>
          <w:szCs w:val="24"/>
        </w:rPr>
      </w:pPr>
      <w:r w:rsidRPr="00D4554B">
        <w:rPr>
          <w:sz w:val="24"/>
          <w:szCs w:val="24"/>
        </w:rPr>
        <w:t>ИНН/КПП: 6901067107/997450001</w:t>
      </w:r>
    </w:p>
    <w:p w:rsidR="00C442EA" w:rsidRPr="00D4554B" w:rsidRDefault="00C442EA" w:rsidP="00C442EA">
      <w:pPr>
        <w:pStyle w:val="aff"/>
        <w:numPr>
          <w:ilvl w:val="0"/>
          <w:numId w:val="0"/>
        </w:numPr>
        <w:tabs>
          <w:tab w:val="left" w:pos="2127"/>
        </w:tabs>
        <w:spacing w:line="240" w:lineRule="auto"/>
        <w:ind w:left="2847"/>
        <w:rPr>
          <w:sz w:val="24"/>
          <w:szCs w:val="24"/>
        </w:rPr>
      </w:pPr>
      <w:r w:rsidRPr="00D4554B">
        <w:rPr>
          <w:sz w:val="24"/>
          <w:szCs w:val="24"/>
        </w:rPr>
        <w:t>р/с: 40702810000000019885 в ПАО РОСБАНК</w:t>
      </w:r>
    </w:p>
    <w:p w:rsidR="00C442EA" w:rsidRPr="00D4554B" w:rsidRDefault="00C442EA" w:rsidP="00C442EA">
      <w:pPr>
        <w:pStyle w:val="aff"/>
        <w:numPr>
          <w:ilvl w:val="0"/>
          <w:numId w:val="0"/>
        </w:numPr>
        <w:tabs>
          <w:tab w:val="left" w:pos="2127"/>
        </w:tabs>
        <w:spacing w:line="240" w:lineRule="auto"/>
        <w:ind w:left="2847"/>
        <w:rPr>
          <w:sz w:val="24"/>
          <w:szCs w:val="24"/>
        </w:rPr>
      </w:pPr>
      <w:r w:rsidRPr="00D4554B">
        <w:rPr>
          <w:sz w:val="24"/>
          <w:szCs w:val="24"/>
        </w:rPr>
        <w:t>БИК: 044525256</w:t>
      </w:r>
    </w:p>
    <w:p w:rsidR="00C442EA" w:rsidRPr="00D4554B" w:rsidRDefault="00C442EA" w:rsidP="00C442EA">
      <w:pPr>
        <w:pStyle w:val="aff"/>
        <w:numPr>
          <w:ilvl w:val="0"/>
          <w:numId w:val="0"/>
        </w:numPr>
        <w:tabs>
          <w:tab w:val="left" w:pos="2127"/>
        </w:tabs>
        <w:spacing w:line="240" w:lineRule="auto"/>
        <w:ind w:left="2847"/>
        <w:rPr>
          <w:sz w:val="24"/>
          <w:szCs w:val="24"/>
        </w:rPr>
      </w:pPr>
      <w:r w:rsidRPr="00D4554B">
        <w:rPr>
          <w:sz w:val="24"/>
          <w:szCs w:val="24"/>
        </w:rPr>
        <w:t>к/с: 30101810000000000256</w:t>
      </w:r>
    </w:p>
    <w:p w:rsidR="00C442EA" w:rsidRPr="00D4554B" w:rsidRDefault="00C442EA" w:rsidP="00363FC9">
      <w:pPr>
        <w:pStyle w:val="Times12"/>
        <w:numPr>
          <w:ilvl w:val="5"/>
          <w:numId w:val="78"/>
        </w:numPr>
        <w:tabs>
          <w:tab w:val="clear" w:pos="3960"/>
          <w:tab w:val="num" w:pos="1701"/>
        </w:tabs>
        <w:spacing w:before="120"/>
        <w:ind w:left="567" w:firstLine="0"/>
        <w:rPr>
          <w:szCs w:val="24"/>
        </w:rPr>
      </w:pPr>
      <w:r w:rsidRPr="00D4554B">
        <w:rPr>
          <w:rFonts w:eastAsia="Calibri"/>
          <w:szCs w:val="24"/>
          <w:lang w:eastAsia="en-US"/>
        </w:rPr>
        <w:t>Предоставленное</w:t>
      </w:r>
      <w:r w:rsidRPr="00D4554B">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D4554B">
        <w:rPr>
          <w:szCs w:val="24"/>
        </w:rPr>
        <w:t>,</w:t>
      </w:r>
      <w:r w:rsidRPr="00D4554B">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D4554B">
        <w:fldChar w:fldCharType="begin"/>
      </w:r>
      <w:r w:rsidR="00D4554B">
        <w:instrText xml:space="preserve"> REF _Ref467504788 \r \h  \* MERGEFORMAT </w:instrText>
      </w:r>
      <w:r w:rsidR="00D4554B">
        <w:fldChar w:fldCharType="separate"/>
      </w:r>
      <w:r w:rsidR="00FC2020" w:rsidRPr="00FC2020">
        <w:rPr>
          <w:sz w:val="24"/>
          <w:szCs w:val="24"/>
        </w:rPr>
        <w:t>3.18</w:t>
      </w:r>
      <w:r w:rsidR="00D4554B">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70"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67"/>
      <w:bookmarkEnd w:id="1068"/>
      <w:bookmarkEnd w:id="1070"/>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71" w:name="_Toc298234689"/>
      <w:bookmarkStart w:id="1072" w:name="_Toc255985683"/>
      <w:bookmarkStart w:id="1073" w:name="_Ref303250896"/>
      <w:bookmarkStart w:id="1074" w:name="_Ref306190495"/>
      <w:bookmarkStart w:id="1075" w:name="_Toc471823157"/>
      <w:r w:rsidRPr="00796A96">
        <w:rPr>
          <w:bCs/>
          <w:sz w:val="24"/>
          <w:szCs w:val="24"/>
        </w:rPr>
        <w:lastRenderedPageBreak/>
        <w:t>Разъяснение Конкурсной документации</w:t>
      </w:r>
      <w:bookmarkEnd w:id="1033"/>
      <w:bookmarkEnd w:id="1034"/>
      <w:r w:rsidRPr="00796A96">
        <w:rPr>
          <w:bCs/>
          <w:sz w:val="24"/>
          <w:szCs w:val="24"/>
        </w:rPr>
        <w:t>, внесение изменений в Конкурсную документацию</w:t>
      </w:r>
      <w:bookmarkEnd w:id="1071"/>
      <w:bookmarkEnd w:id="1072"/>
      <w:bookmarkEnd w:id="1073"/>
      <w:bookmarkEnd w:id="1074"/>
      <w:bookmarkEnd w:id="1075"/>
    </w:p>
    <w:p w:rsidR="000D1809" w:rsidRPr="00796A96" w:rsidRDefault="000D1809" w:rsidP="00744F64">
      <w:pPr>
        <w:pStyle w:val="3"/>
        <w:numPr>
          <w:ilvl w:val="2"/>
          <w:numId w:val="85"/>
        </w:numPr>
        <w:tabs>
          <w:tab w:val="num" w:pos="1620"/>
        </w:tabs>
        <w:spacing w:before="0"/>
        <w:ind w:left="1620" w:hanging="1081"/>
        <w:rPr>
          <w:sz w:val="24"/>
          <w:szCs w:val="24"/>
        </w:rPr>
      </w:pPr>
      <w:bookmarkStart w:id="1076" w:name="_Toc298234690"/>
      <w:bookmarkStart w:id="1077" w:name="_Toc255985684"/>
      <w:bookmarkStart w:id="1078" w:name="_Toc441503257"/>
      <w:bookmarkStart w:id="1079" w:name="_Toc441572047"/>
      <w:bookmarkStart w:id="1080" w:name="_Toc441575139"/>
      <w:bookmarkStart w:id="1081" w:name="_Ref441580874"/>
      <w:bookmarkStart w:id="1082" w:name="_Toc442434800"/>
      <w:bookmarkStart w:id="1083" w:name="_Toc442435639"/>
      <w:bookmarkStart w:id="1084" w:name="_Toc462044759"/>
      <w:bookmarkStart w:id="1085" w:name="_Toc462068462"/>
      <w:bookmarkStart w:id="1086" w:name="_Toc463514152"/>
      <w:bookmarkStart w:id="1087" w:name="_Toc469480368"/>
      <w:bookmarkStart w:id="1088" w:name="_Toc471823158"/>
      <w:r w:rsidRPr="00796A96">
        <w:rPr>
          <w:sz w:val="24"/>
          <w:szCs w:val="24"/>
        </w:rPr>
        <w:t>Разъяснение Конкурсной документации</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D4554B"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случае,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w:t>
      </w:r>
      <w:r w:rsidR="005A1FF6" w:rsidRPr="00D4554B">
        <w:rPr>
          <w:iCs/>
          <w:sz w:val="24"/>
          <w:szCs w:val="24"/>
        </w:rPr>
        <w:t>документацию</w:t>
      </w:r>
      <w:r w:rsidR="00DF6114" w:rsidRPr="00D4554B">
        <w:rPr>
          <w:bCs/>
          <w:iCs/>
          <w:sz w:val="24"/>
          <w:szCs w:val="24"/>
        </w:rPr>
        <w:t xml:space="preserve"> (п. </w:t>
      </w:r>
      <w:r w:rsidR="00C806CD" w:rsidRPr="00D4554B">
        <w:rPr>
          <w:bCs/>
          <w:iCs/>
          <w:sz w:val="24"/>
          <w:szCs w:val="24"/>
        </w:rPr>
        <w:fldChar w:fldCharType="begin"/>
      </w:r>
      <w:r w:rsidR="00DF6114" w:rsidRPr="00D4554B">
        <w:rPr>
          <w:bCs/>
          <w:iCs/>
          <w:sz w:val="24"/>
          <w:szCs w:val="24"/>
        </w:rPr>
        <w:instrText xml:space="preserve"> REF _Ref441504805 \r \h </w:instrText>
      </w:r>
      <w:r w:rsidR="00D4554B">
        <w:rPr>
          <w:bCs/>
          <w:iCs/>
          <w:sz w:val="24"/>
          <w:szCs w:val="24"/>
        </w:rPr>
        <w:instrText xml:space="preserve"> \* MERGEFORMAT </w:instrText>
      </w:r>
      <w:r w:rsidR="00C806CD" w:rsidRPr="00D4554B">
        <w:rPr>
          <w:bCs/>
          <w:iCs/>
          <w:sz w:val="24"/>
          <w:szCs w:val="24"/>
        </w:rPr>
      </w:r>
      <w:r w:rsidR="00C806CD" w:rsidRPr="00D4554B">
        <w:rPr>
          <w:bCs/>
          <w:iCs/>
          <w:sz w:val="24"/>
          <w:szCs w:val="24"/>
        </w:rPr>
        <w:fldChar w:fldCharType="separate"/>
      </w:r>
      <w:r w:rsidR="00FC2020">
        <w:rPr>
          <w:bCs/>
          <w:iCs/>
          <w:sz w:val="24"/>
          <w:szCs w:val="24"/>
        </w:rPr>
        <w:t>3.5.2</w:t>
      </w:r>
      <w:r w:rsidR="00C806CD" w:rsidRPr="00D4554B">
        <w:rPr>
          <w:bCs/>
          <w:iCs/>
          <w:sz w:val="24"/>
          <w:szCs w:val="24"/>
        </w:rPr>
        <w:fldChar w:fldCharType="end"/>
      </w:r>
      <w:r w:rsidR="00DF6114" w:rsidRPr="00D4554B">
        <w:rPr>
          <w:bCs/>
          <w:iCs/>
          <w:sz w:val="24"/>
          <w:szCs w:val="24"/>
        </w:rPr>
        <w:t xml:space="preserve">) и, при необходимости, продление подачи Заявок в соответствии с п. </w:t>
      </w:r>
      <w:r w:rsidR="00C806CD" w:rsidRPr="00D4554B">
        <w:fldChar w:fldCharType="begin"/>
      </w:r>
      <w:r w:rsidR="00DF6114" w:rsidRPr="00D4554B">
        <w:rPr>
          <w:bCs/>
          <w:iCs/>
          <w:sz w:val="24"/>
          <w:szCs w:val="24"/>
        </w:rPr>
        <w:instrText xml:space="preserve"> REF _Ref86823116 \r \h </w:instrText>
      </w:r>
      <w:r w:rsidR="00D4554B">
        <w:instrText xml:space="preserve"> \* MERGEFORMAT </w:instrText>
      </w:r>
      <w:r w:rsidR="00C806CD" w:rsidRPr="00D4554B">
        <w:fldChar w:fldCharType="separate"/>
      </w:r>
      <w:r w:rsidR="00FC2020">
        <w:rPr>
          <w:bCs/>
          <w:iCs/>
          <w:sz w:val="24"/>
          <w:szCs w:val="24"/>
        </w:rPr>
        <w:t>3.5.3</w:t>
      </w:r>
      <w:r w:rsidR="00C806CD" w:rsidRPr="00D4554B">
        <w:fldChar w:fldCharType="end"/>
      </w:r>
      <w:r w:rsidR="00DF6114" w:rsidRPr="00D4554B">
        <w:rPr>
          <w:bCs/>
          <w:iCs/>
          <w:sz w:val="24"/>
          <w:szCs w:val="24"/>
        </w:rPr>
        <w:t xml:space="preserve"> настоящей Документации.</w:t>
      </w:r>
      <w:r w:rsidR="00EC52CE" w:rsidRPr="00D4554B">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9" w:name="_Toc90385057"/>
      <w:bookmarkStart w:id="1090" w:name="_Toc98251723"/>
      <w:bookmarkStart w:id="1091" w:name="_Toc298234691"/>
      <w:bookmarkStart w:id="1092" w:name="_Toc255985685"/>
      <w:bookmarkStart w:id="1093" w:name="_Toc441503258"/>
      <w:bookmarkStart w:id="1094" w:name="_Ref441504805"/>
      <w:bookmarkStart w:id="1095" w:name="_Toc441572048"/>
      <w:bookmarkStart w:id="1096" w:name="_Toc441575140"/>
      <w:bookmarkStart w:id="1097" w:name="_Toc442434801"/>
      <w:bookmarkStart w:id="1098" w:name="_Toc442435640"/>
      <w:bookmarkStart w:id="1099" w:name="_Toc462044760"/>
      <w:bookmarkStart w:id="1100" w:name="_Toc462068463"/>
      <w:bookmarkStart w:id="1101" w:name="_Toc463514153"/>
      <w:bookmarkStart w:id="1102" w:name="_Toc469480369"/>
      <w:bookmarkStart w:id="1103"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04" w:name="_Ref306196800"/>
      <w:bookmarkStart w:id="1105"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r w:rsidR="00D4554B">
        <w:fldChar w:fldCharType="begin"/>
      </w:r>
      <w:r w:rsidR="00D4554B">
        <w:instrText xml:space="preserve"> REF _Ref441505211 \r \h  \* MERGEFORMAT </w:instrText>
      </w:r>
      <w:r w:rsidR="00D4554B">
        <w:fldChar w:fldCharType="separate"/>
      </w:r>
      <w:r w:rsidR="00FC2020">
        <w:t>3.13.6.1.3.6.1.1</w:t>
      </w:r>
      <w:r w:rsidR="00D4554B">
        <w:fldChar w:fldCharType="end"/>
      </w:r>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позднее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r w:rsidR="00D4554B">
        <w:fldChar w:fldCharType="begin"/>
      </w:r>
      <w:r w:rsidR="00D4554B">
        <w:instrText xml:space="preserve"> REF _Ref441505211 \r \h  \* MERGEFORMAT </w:instrText>
      </w:r>
      <w:r w:rsidR="00D4554B">
        <w:fldChar w:fldCharType="separate"/>
      </w:r>
      <w:r w:rsidR="00FC2020">
        <w:t>3.13.6.1.3.6.1.1</w:t>
      </w:r>
      <w:r w:rsidR="00D4554B">
        <w:fldChar w:fldCharType="end"/>
      </w:r>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r w:rsidR="00D4554B">
        <w:fldChar w:fldCharType="begin"/>
      </w:r>
      <w:r w:rsidR="00D4554B">
        <w:instrText xml:space="preserve"> REF _Ref441505211 \r \h  \* MERGEFORMAT </w:instrText>
      </w:r>
      <w:r w:rsidR="00D4554B">
        <w:fldChar w:fldCharType="separate"/>
      </w:r>
      <w:r w:rsidR="00FC2020">
        <w:t>3.13.6.1.3.6.1.1</w:t>
      </w:r>
      <w:r w:rsidR="00D4554B">
        <w:fldChar w:fldCharType="end"/>
      </w:r>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104"/>
      <w:r w:rsidR="002A1CE3" w:rsidRPr="00597F9C">
        <w:rPr>
          <w:iCs/>
          <w:sz w:val="24"/>
          <w:szCs w:val="24"/>
        </w:rPr>
        <w:t xml:space="preserve"> </w:t>
      </w:r>
      <w:bookmarkEnd w:id="1105"/>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06" w:name="_Ref86823116"/>
      <w:bookmarkStart w:id="1107" w:name="_Toc90385058"/>
      <w:bookmarkStart w:id="1108" w:name="_Toc98251724"/>
      <w:bookmarkStart w:id="1109" w:name="_Toc298234692"/>
      <w:bookmarkStart w:id="1110" w:name="_Toc255985686"/>
      <w:bookmarkStart w:id="1111" w:name="_Toc441503259"/>
      <w:bookmarkStart w:id="1112" w:name="_Toc441572049"/>
      <w:bookmarkStart w:id="1113" w:name="_Toc441575141"/>
      <w:bookmarkStart w:id="1114" w:name="_Toc442434802"/>
      <w:bookmarkStart w:id="1115" w:name="_Toc442435641"/>
      <w:bookmarkStart w:id="1116" w:name="_Toc462044761"/>
      <w:bookmarkStart w:id="1117" w:name="_Toc462068464"/>
      <w:bookmarkStart w:id="1118" w:name="_Toc463514154"/>
      <w:bookmarkStart w:id="1119" w:name="_Toc469480370"/>
      <w:bookmarkStart w:id="1120" w:name="_Toc471823160"/>
      <w:r w:rsidRPr="00796A96">
        <w:rPr>
          <w:sz w:val="24"/>
          <w:szCs w:val="24"/>
        </w:rPr>
        <w:t xml:space="preserve">Продление срока окончания </w:t>
      </w:r>
      <w:r w:rsidR="004E400C" w:rsidRPr="00796A96">
        <w:rPr>
          <w:sz w:val="24"/>
          <w:szCs w:val="24"/>
        </w:rPr>
        <w:t xml:space="preserve">подачи </w:t>
      </w:r>
      <w:bookmarkEnd w:id="1106"/>
      <w:bookmarkEnd w:id="1107"/>
      <w:bookmarkEnd w:id="1108"/>
      <w:bookmarkEnd w:id="1109"/>
      <w:bookmarkEnd w:id="1110"/>
      <w:bookmarkEnd w:id="1111"/>
      <w:r w:rsidR="00597F9C">
        <w:rPr>
          <w:sz w:val="24"/>
          <w:szCs w:val="24"/>
        </w:rPr>
        <w:t>Заявок</w:t>
      </w:r>
      <w:bookmarkEnd w:id="1112"/>
      <w:bookmarkEnd w:id="1113"/>
      <w:bookmarkEnd w:id="1114"/>
      <w:bookmarkEnd w:id="1115"/>
      <w:bookmarkEnd w:id="1116"/>
      <w:bookmarkEnd w:id="1117"/>
      <w:bookmarkEnd w:id="1118"/>
      <w:bookmarkEnd w:id="1119"/>
      <w:bookmarkEnd w:id="1120"/>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21" w:name="_Ref55280443"/>
      <w:bookmarkStart w:id="1122" w:name="_Toc55285351"/>
      <w:bookmarkStart w:id="1123" w:name="_Toc55305383"/>
      <w:bookmarkStart w:id="1124" w:name="_Toc57314654"/>
      <w:bookmarkStart w:id="1125" w:name="_Toc69728968"/>
      <w:bookmarkStart w:id="1126" w:name="_Toc98251728"/>
      <w:bookmarkStart w:id="1127" w:name="_Toc298234693"/>
      <w:bookmarkStart w:id="1128" w:name="_Toc255985687"/>
      <w:bookmarkStart w:id="1129" w:name="_Toc471823161"/>
      <w:r w:rsidRPr="00796A96">
        <w:rPr>
          <w:bCs/>
          <w:sz w:val="24"/>
          <w:szCs w:val="24"/>
        </w:rPr>
        <w:lastRenderedPageBreak/>
        <w:t xml:space="preserve">Подача </w:t>
      </w:r>
      <w:r w:rsidR="00597F9C">
        <w:rPr>
          <w:bCs/>
          <w:sz w:val="24"/>
          <w:szCs w:val="24"/>
        </w:rPr>
        <w:t>Заявок</w:t>
      </w:r>
      <w:r w:rsidRPr="00796A96">
        <w:rPr>
          <w:bCs/>
          <w:sz w:val="24"/>
          <w:szCs w:val="24"/>
        </w:rPr>
        <w:t xml:space="preserve"> и их прием</w:t>
      </w:r>
      <w:bookmarkEnd w:id="1121"/>
      <w:bookmarkEnd w:id="1122"/>
      <w:bookmarkEnd w:id="1123"/>
      <w:bookmarkEnd w:id="1124"/>
      <w:bookmarkEnd w:id="1125"/>
      <w:bookmarkEnd w:id="1126"/>
      <w:bookmarkEnd w:id="1127"/>
      <w:bookmarkEnd w:id="1128"/>
      <w:bookmarkEnd w:id="1129"/>
    </w:p>
    <w:p w:rsidR="005302F6" w:rsidRPr="00796A96" w:rsidRDefault="005302F6" w:rsidP="00744F64">
      <w:pPr>
        <w:pStyle w:val="3"/>
        <w:numPr>
          <w:ilvl w:val="2"/>
          <w:numId w:val="89"/>
        </w:numPr>
        <w:tabs>
          <w:tab w:val="num" w:pos="1620"/>
        </w:tabs>
        <w:spacing w:before="0"/>
        <w:ind w:left="1620" w:hanging="1081"/>
        <w:rPr>
          <w:sz w:val="24"/>
          <w:szCs w:val="24"/>
        </w:rPr>
      </w:pPr>
      <w:bookmarkStart w:id="1130" w:name="_Toc115623424"/>
      <w:bookmarkStart w:id="1131" w:name="_Toc298234694"/>
      <w:bookmarkStart w:id="1132" w:name="_Toc255985688"/>
      <w:bookmarkStart w:id="1133" w:name="_Toc441503263"/>
      <w:bookmarkStart w:id="1134" w:name="_Toc441572051"/>
      <w:bookmarkStart w:id="1135" w:name="_Toc441575143"/>
      <w:bookmarkStart w:id="1136" w:name="_Toc442434804"/>
      <w:bookmarkStart w:id="1137" w:name="_Toc442435643"/>
      <w:bookmarkStart w:id="1138" w:name="_Toc462044763"/>
      <w:bookmarkStart w:id="1139" w:name="_Toc462068466"/>
      <w:bookmarkStart w:id="1140" w:name="_Toc463514156"/>
      <w:bookmarkStart w:id="1141" w:name="_Toc469480372"/>
      <w:bookmarkStart w:id="1142" w:name="_Toc471823162"/>
      <w:bookmarkStart w:id="1143" w:name="_Ref56229451"/>
      <w:r w:rsidRPr="00796A96">
        <w:rPr>
          <w:sz w:val="24"/>
          <w:szCs w:val="24"/>
        </w:rPr>
        <w:t xml:space="preserve">Подача Конкурсных заявок через </w:t>
      </w:r>
      <w:r w:rsidR="002D7ACE" w:rsidRPr="00796A96">
        <w:rPr>
          <w:sz w:val="24"/>
          <w:szCs w:val="24"/>
        </w:rPr>
        <w:t>ЭТП</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44" w:name="_Ref441505211"/>
      <w:bookmarkStart w:id="1145" w:name="_Ref444178845"/>
      <w:bookmarkStart w:id="1146" w:name="_Ref462040994"/>
      <w:r w:rsidRPr="00E71A48">
        <w:rPr>
          <w:bCs/>
          <w:sz w:val="24"/>
          <w:szCs w:val="24"/>
        </w:rPr>
        <w:t xml:space="preserve">Заявки на ЭТП могут быть поданы до </w:t>
      </w:r>
      <w:r w:rsidRPr="002B5044">
        <w:rPr>
          <w:b/>
          <w:bCs/>
          <w:sz w:val="24"/>
          <w:szCs w:val="24"/>
        </w:rPr>
        <w:t xml:space="preserve">12 часов </w:t>
      </w:r>
      <w:r w:rsidRPr="00D4554B">
        <w:rPr>
          <w:b/>
          <w:bCs/>
          <w:sz w:val="24"/>
          <w:szCs w:val="24"/>
        </w:rPr>
        <w:t xml:space="preserve">00 минут </w:t>
      </w:r>
      <w:r w:rsidR="00D4554B" w:rsidRPr="00D4554B">
        <w:rPr>
          <w:b/>
          <w:bCs/>
          <w:sz w:val="24"/>
          <w:szCs w:val="24"/>
        </w:rPr>
        <w:t>2</w:t>
      </w:r>
      <w:r w:rsidR="00CC2C30">
        <w:rPr>
          <w:b/>
          <w:bCs/>
          <w:sz w:val="24"/>
          <w:szCs w:val="24"/>
        </w:rPr>
        <w:t>6</w:t>
      </w:r>
      <w:r w:rsidRPr="00D4554B">
        <w:rPr>
          <w:b/>
          <w:bCs/>
          <w:sz w:val="24"/>
          <w:szCs w:val="24"/>
        </w:rPr>
        <w:t xml:space="preserve"> </w:t>
      </w:r>
      <w:r w:rsidR="00D4554B" w:rsidRPr="00D4554B">
        <w:rPr>
          <w:b/>
          <w:bCs/>
          <w:sz w:val="24"/>
          <w:szCs w:val="24"/>
        </w:rPr>
        <w:t>сентября</w:t>
      </w:r>
      <w:r w:rsidRPr="00D4554B">
        <w:rPr>
          <w:b/>
          <w:bCs/>
          <w:sz w:val="24"/>
          <w:szCs w:val="24"/>
        </w:rPr>
        <w:t xml:space="preserve"> </w:t>
      </w:r>
      <w:r w:rsidR="00DA5CE6" w:rsidRPr="00D4554B">
        <w:rPr>
          <w:b/>
          <w:bCs/>
          <w:sz w:val="24"/>
          <w:szCs w:val="24"/>
        </w:rPr>
        <w:t>2017</w:t>
      </w:r>
      <w:r w:rsidRPr="00D4554B">
        <w:rPr>
          <w:b/>
          <w:bCs/>
          <w:sz w:val="24"/>
          <w:szCs w:val="24"/>
        </w:rPr>
        <w:t xml:space="preserve"> года</w:t>
      </w:r>
      <w:bookmarkEnd w:id="1144"/>
      <w:bookmarkEnd w:id="1145"/>
      <w:r w:rsidR="009836F3" w:rsidRPr="00D4554B">
        <w:rPr>
          <w:b/>
          <w:bCs/>
          <w:sz w:val="24"/>
          <w:szCs w:val="24"/>
        </w:rPr>
        <w:t>,</w:t>
      </w:r>
      <w:r w:rsidR="009836F3" w:rsidRPr="00D4554B">
        <w:rPr>
          <w:sz w:val="24"/>
          <w:szCs w:val="24"/>
        </w:rPr>
        <w:t xml:space="preserve"> при этом предложенная Участником в Письме о подаче оферты </w:t>
      </w:r>
      <w:r w:rsidR="009836F3" w:rsidRPr="00D4554B">
        <w:rPr>
          <w:spacing w:val="-2"/>
          <w:sz w:val="24"/>
          <w:szCs w:val="24"/>
        </w:rPr>
        <w:t>(под</w:t>
      </w:r>
      <w:r w:rsidR="009836F3" w:rsidRPr="00D4554B">
        <w:rPr>
          <w:sz w:val="24"/>
          <w:szCs w:val="24"/>
        </w:rPr>
        <w:t xml:space="preserve">раздел </w:t>
      </w:r>
      <w:r w:rsidR="00D4554B" w:rsidRPr="00D4554B">
        <w:fldChar w:fldCharType="begin"/>
      </w:r>
      <w:r w:rsidR="00D4554B" w:rsidRPr="00D4554B">
        <w:instrText xml:space="preserve"> REF _Ref55336310 \r \h  \* MERGEFORMAT </w:instrText>
      </w:r>
      <w:r w:rsidR="00D4554B" w:rsidRPr="00D4554B">
        <w:fldChar w:fldCharType="separate"/>
      </w:r>
      <w:r w:rsidR="00FC2020" w:rsidRPr="00FC2020">
        <w:rPr>
          <w:sz w:val="24"/>
          <w:szCs w:val="24"/>
        </w:rPr>
        <w:t>5.1</w:t>
      </w:r>
      <w:r w:rsidR="00D4554B" w:rsidRPr="00D4554B">
        <w:fldChar w:fldCharType="end"/>
      </w:r>
      <w:r w:rsidR="009836F3" w:rsidRPr="00D4554B">
        <w:rPr>
          <w:sz w:val="24"/>
          <w:szCs w:val="24"/>
        </w:rPr>
        <w:t>) цена должна соответствовать цене, указанной Участником на «котировочной доске</w:t>
      </w:r>
      <w:r w:rsidR="009836F3" w:rsidRPr="001C133F">
        <w:rPr>
          <w:sz w:val="24"/>
          <w:szCs w:val="24"/>
        </w:rPr>
        <w:t>» ЭТП</w:t>
      </w:r>
      <w:r w:rsidR="009836F3" w:rsidRPr="001C133F">
        <w:rPr>
          <w:bCs/>
          <w:sz w:val="24"/>
          <w:szCs w:val="24"/>
        </w:rPr>
        <w:t>.</w:t>
      </w:r>
      <w:bookmarkEnd w:id="1146"/>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D4554B">
        <w:fldChar w:fldCharType="begin"/>
      </w:r>
      <w:r w:rsidR="00D4554B">
        <w:instrText xml:space="preserve"> REF _Ref462040994 \r \h  \* MERGEFORMAT </w:instrText>
      </w:r>
      <w:r w:rsidR="00D4554B">
        <w:fldChar w:fldCharType="separate"/>
      </w:r>
      <w:r w:rsidR="00FC2020" w:rsidRPr="00FC2020">
        <w:rPr>
          <w:iCs/>
          <w:sz w:val="24"/>
          <w:szCs w:val="24"/>
        </w:rPr>
        <w:t>3.6.1.1</w:t>
      </w:r>
      <w:r w:rsidR="00D4554B">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47" w:name="_Ref115077798"/>
      <w:bookmarkStart w:id="1148" w:name="_Toc115623425"/>
      <w:bookmarkStart w:id="1149" w:name="_Toc298234695"/>
      <w:bookmarkStart w:id="1150" w:name="_Toc255985689"/>
      <w:bookmarkStart w:id="1151" w:name="_Toc441503264"/>
      <w:bookmarkStart w:id="1152" w:name="_Toc441572052"/>
      <w:bookmarkStart w:id="1153" w:name="_Toc441575144"/>
      <w:bookmarkStart w:id="1154" w:name="_Toc442434805"/>
      <w:bookmarkStart w:id="1155" w:name="_Toc442435644"/>
      <w:bookmarkStart w:id="1156" w:name="_Toc462044764"/>
      <w:bookmarkStart w:id="1157" w:name="_Toc462068467"/>
      <w:bookmarkStart w:id="1158" w:name="_Toc463514157"/>
      <w:bookmarkStart w:id="1159" w:name="_Toc469480373"/>
      <w:bookmarkStart w:id="1160"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bookmarkEnd w:id="1143"/>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D4554B">
        <w:fldChar w:fldCharType="begin"/>
      </w:r>
      <w:r w:rsidR="00D4554B">
        <w:instrText xml:space="preserve"> REF _Ref440272256 \r \h  \* MERGEFORMAT </w:instrText>
      </w:r>
      <w:r w:rsidR="00D4554B">
        <w:fldChar w:fldCharType="separate"/>
      </w:r>
      <w:r w:rsidR="00FC2020" w:rsidRPr="00FC2020">
        <w:rPr>
          <w:bCs/>
          <w:sz w:val="24"/>
          <w:szCs w:val="24"/>
        </w:rPr>
        <w:t>5.14</w:t>
      </w:r>
      <w:r w:rsidR="00D4554B">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D4554B">
        <w:fldChar w:fldCharType="begin"/>
      </w:r>
      <w:r w:rsidR="00D4554B">
        <w:instrText xml:space="preserve"> REF _Ref462067305 \r \h  \* MERGEFORMAT </w:instrText>
      </w:r>
      <w:r w:rsidR="00D4554B">
        <w:fldChar w:fldCharType="separate"/>
      </w:r>
      <w:r w:rsidR="00FC2020" w:rsidRPr="00FC2020">
        <w:rPr>
          <w:sz w:val="24"/>
          <w:szCs w:val="24"/>
        </w:rPr>
        <w:t>5.15</w:t>
      </w:r>
      <w:r w:rsidR="00D4554B">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61" w:name="_Toc115623421"/>
      <w:bookmarkStart w:id="1162" w:name="_Toc181595705"/>
      <w:bookmarkStart w:id="1163" w:name="_Toc298234696"/>
      <w:bookmarkStart w:id="1164" w:name="_Toc255985690"/>
      <w:bookmarkStart w:id="1165" w:name="_Ref303250927"/>
      <w:bookmarkStart w:id="1166" w:name="_Ref306191383"/>
      <w:bookmarkStart w:id="1167" w:name="_Toc471823164"/>
      <w:bookmarkStart w:id="1168" w:name="_Ref55280448"/>
      <w:bookmarkStart w:id="1169" w:name="_Toc55285352"/>
      <w:bookmarkStart w:id="1170" w:name="_Toc55305384"/>
      <w:bookmarkStart w:id="1171" w:name="_Toc57314655"/>
      <w:bookmarkStart w:id="1172" w:name="_Toc69728969"/>
      <w:bookmarkStart w:id="1173" w:name="_Toc98251729"/>
      <w:r w:rsidRPr="0008171A">
        <w:rPr>
          <w:bCs/>
          <w:sz w:val="24"/>
          <w:szCs w:val="24"/>
        </w:rPr>
        <w:t xml:space="preserve">Изменение и отзыв </w:t>
      </w:r>
      <w:bookmarkEnd w:id="1161"/>
      <w:bookmarkEnd w:id="1162"/>
      <w:bookmarkEnd w:id="1163"/>
      <w:bookmarkEnd w:id="1164"/>
      <w:bookmarkEnd w:id="1165"/>
      <w:bookmarkEnd w:id="1166"/>
      <w:r w:rsidR="006965FC" w:rsidRPr="0008171A">
        <w:rPr>
          <w:bCs/>
          <w:sz w:val="24"/>
          <w:szCs w:val="24"/>
        </w:rPr>
        <w:t>Заявок</w:t>
      </w:r>
      <w:bookmarkEnd w:id="1167"/>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74" w:name="_Toc469480375"/>
      <w:bookmarkStart w:id="1175" w:name="_Toc471823165"/>
      <w:r w:rsidRPr="00791161">
        <w:rPr>
          <w:b w:val="0"/>
          <w:sz w:val="24"/>
          <w:szCs w:val="24"/>
        </w:rPr>
        <w:t xml:space="preserve">До окончания срока подачи заявок (п. </w:t>
      </w:r>
      <w:r w:rsidR="00D4554B">
        <w:fldChar w:fldCharType="begin"/>
      </w:r>
      <w:r w:rsidR="00D4554B">
        <w:instrText xml:space="preserve"> REF _Ref444178845 \r \h  \* MERGEFORMAT </w:instrText>
      </w:r>
      <w:r w:rsidR="00D4554B">
        <w:fldChar w:fldCharType="separate"/>
      </w:r>
      <w:r w:rsidR="00FC2020" w:rsidRPr="00FC2020">
        <w:rPr>
          <w:b w:val="0"/>
          <w:sz w:val="24"/>
          <w:szCs w:val="24"/>
        </w:rPr>
        <w:t>3.6.1.3</w:t>
      </w:r>
      <w:r w:rsidR="00FC2020">
        <w:t>.6.1.1</w:t>
      </w:r>
      <w:r w:rsidR="00D4554B">
        <w:fldChar w:fldCharType="end"/>
      </w:r>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74"/>
      <w:bookmarkEnd w:id="1175"/>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76" w:name="_Toc469480376"/>
      <w:bookmarkStart w:id="1177"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r w:rsidR="00D4554B">
        <w:fldChar w:fldCharType="begin"/>
      </w:r>
      <w:r w:rsidR="00D4554B">
        <w:instrText xml:space="preserve"> REF _Ref444178845 \r \h  \* MERGEFORMAT </w:instrText>
      </w:r>
      <w:r w:rsidR="00D4554B">
        <w:fldChar w:fldCharType="separate"/>
      </w:r>
      <w:r w:rsidR="00FC2020" w:rsidRPr="00FC2020">
        <w:rPr>
          <w:b w:val="0"/>
          <w:bCs w:val="0"/>
          <w:sz w:val="24"/>
          <w:szCs w:val="24"/>
        </w:rPr>
        <w:t>3</w:t>
      </w:r>
      <w:r w:rsidR="00FC2020" w:rsidRPr="00FC2020">
        <w:rPr>
          <w:b w:val="0"/>
          <w:sz w:val="24"/>
          <w:szCs w:val="24"/>
        </w:rPr>
        <w:t>.6.1.3</w:t>
      </w:r>
      <w:r w:rsidR="00FC2020">
        <w:t>.6.1.1</w:t>
      </w:r>
      <w:r w:rsidR="00D4554B">
        <w:fldChar w:fldCharType="end"/>
      </w:r>
      <w:r w:rsidRPr="00791161">
        <w:rPr>
          <w:b w:val="0"/>
          <w:bCs w:val="0"/>
          <w:sz w:val="24"/>
          <w:szCs w:val="24"/>
        </w:rPr>
        <w:t>) через ЭТП определяется правилами данной системы.</w:t>
      </w:r>
      <w:bookmarkEnd w:id="1176"/>
      <w:bookmarkEnd w:id="1177"/>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8" w:name="_Toc469480377"/>
      <w:bookmarkStart w:id="1179" w:name="_Toc471823167"/>
      <w:r w:rsidRPr="00791161">
        <w:rPr>
          <w:b w:val="0"/>
          <w:bCs w:val="0"/>
          <w:sz w:val="24"/>
          <w:szCs w:val="24"/>
        </w:rPr>
        <w:t>После окончания срока</w:t>
      </w:r>
      <w:r w:rsidRPr="00791161">
        <w:rPr>
          <w:b w:val="0"/>
          <w:sz w:val="24"/>
          <w:szCs w:val="24"/>
        </w:rPr>
        <w:t xml:space="preserve"> подачи Заявок (п. </w:t>
      </w:r>
      <w:r w:rsidR="00D4554B">
        <w:fldChar w:fldCharType="begin"/>
      </w:r>
      <w:r w:rsidR="00D4554B">
        <w:instrText xml:space="preserve"> REF _Ref444178845 \r \h  \* MERGEFORMAT </w:instrText>
      </w:r>
      <w:r w:rsidR="00D4554B">
        <w:fldChar w:fldCharType="separate"/>
      </w:r>
      <w:r w:rsidR="00FC2020" w:rsidRPr="00FC2020">
        <w:rPr>
          <w:b w:val="0"/>
          <w:sz w:val="24"/>
          <w:szCs w:val="24"/>
        </w:rPr>
        <w:t>3.6.1.3</w:t>
      </w:r>
      <w:r w:rsidR="00FC2020">
        <w:t>.6.1.1</w:t>
      </w:r>
      <w:r w:rsidR="00D4554B">
        <w:fldChar w:fldCharType="end"/>
      </w:r>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4554B">
        <w:fldChar w:fldCharType="begin"/>
      </w:r>
      <w:r w:rsidR="00D4554B">
        <w:instrText xml:space="preserve"> REF _Ref55279015 \r \h  \* MERGEFORMAT </w:instrText>
      </w:r>
      <w:r w:rsidR="00D4554B">
        <w:fldChar w:fldCharType="separate"/>
      </w:r>
      <w:r w:rsidR="00FC2020" w:rsidRPr="00FC2020">
        <w:rPr>
          <w:b w:val="0"/>
          <w:sz w:val="24"/>
          <w:szCs w:val="24"/>
        </w:rPr>
        <w:t>3.4.1.6</w:t>
      </w:r>
      <w:r w:rsidR="00D4554B">
        <w:fldChar w:fldCharType="end"/>
      </w:r>
      <w:r w:rsidRPr="00791161">
        <w:rPr>
          <w:b w:val="0"/>
          <w:sz w:val="24"/>
          <w:szCs w:val="24"/>
        </w:rPr>
        <w:t xml:space="preserve">, </w:t>
      </w:r>
      <w:r w:rsidR="00D4554B">
        <w:fldChar w:fldCharType="begin"/>
      </w:r>
      <w:r w:rsidR="00D4554B">
        <w:instrText xml:space="preserve"> REF _Ref195087786 \r \h  \* MERGEFORMAT </w:instrText>
      </w:r>
      <w:r w:rsidR="00D4554B">
        <w:fldChar w:fldCharType="separate"/>
      </w:r>
      <w:r w:rsidR="00FC2020" w:rsidRPr="00FC2020">
        <w:rPr>
          <w:b w:val="0"/>
          <w:sz w:val="24"/>
          <w:szCs w:val="24"/>
        </w:rPr>
        <w:t>3.4.1.7</w:t>
      </w:r>
      <w:r w:rsidR="00D4554B">
        <w:fldChar w:fldCharType="end"/>
      </w:r>
      <w:r w:rsidRPr="00791161">
        <w:rPr>
          <w:b w:val="0"/>
          <w:sz w:val="24"/>
          <w:szCs w:val="24"/>
        </w:rPr>
        <w:t>, в письменной форме.</w:t>
      </w:r>
      <w:bookmarkEnd w:id="1178"/>
      <w:bookmarkEnd w:id="1179"/>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80" w:name="_Toc298234697"/>
      <w:bookmarkStart w:id="1181" w:name="_Toc255985691"/>
      <w:bookmarkStart w:id="1182" w:name="_Ref303250936"/>
      <w:bookmarkStart w:id="1183" w:name="_Ref303324216"/>
      <w:bookmarkStart w:id="1184" w:name="_Ref306191426"/>
      <w:bookmarkStart w:id="1185" w:name="_Toc471823168"/>
      <w:r w:rsidRPr="00796A96">
        <w:rPr>
          <w:bCs/>
          <w:sz w:val="24"/>
          <w:szCs w:val="24"/>
        </w:rPr>
        <w:lastRenderedPageBreak/>
        <w:t xml:space="preserve">Вскрытие поступивших на </w:t>
      </w:r>
      <w:r w:rsidR="00365E53" w:rsidRPr="00796A96">
        <w:rPr>
          <w:bCs/>
          <w:sz w:val="24"/>
          <w:szCs w:val="24"/>
        </w:rPr>
        <w:t>К</w:t>
      </w:r>
      <w:r w:rsidRPr="00796A96">
        <w:rPr>
          <w:bCs/>
          <w:sz w:val="24"/>
          <w:szCs w:val="24"/>
        </w:rPr>
        <w:t>онкурс конвертов</w:t>
      </w:r>
      <w:bookmarkEnd w:id="1168"/>
      <w:bookmarkEnd w:id="1169"/>
      <w:bookmarkEnd w:id="1170"/>
      <w:bookmarkEnd w:id="1171"/>
      <w:bookmarkEnd w:id="1172"/>
      <w:bookmarkEnd w:id="1173"/>
      <w:bookmarkEnd w:id="1180"/>
      <w:bookmarkEnd w:id="1181"/>
      <w:bookmarkEnd w:id="1182"/>
      <w:bookmarkEnd w:id="1183"/>
      <w:bookmarkEnd w:id="1184"/>
      <w:bookmarkEnd w:id="1185"/>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86" w:name="_Toc469480379"/>
      <w:bookmarkStart w:id="1187"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86"/>
      <w:bookmarkEnd w:id="1187"/>
    </w:p>
    <w:p w:rsidR="00033854" w:rsidRPr="00791161" w:rsidRDefault="00033854" w:rsidP="00E8556A">
      <w:pPr>
        <w:pStyle w:val="3"/>
        <w:numPr>
          <w:ilvl w:val="0"/>
          <w:numId w:val="92"/>
        </w:numPr>
        <w:spacing w:before="0"/>
        <w:ind w:left="0" w:firstLine="539"/>
        <w:jc w:val="both"/>
        <w:rPr>
          <w:b w:val="0"/>
          <w:sz w:val="24"/>
          <w:szCs w:val="24"/>
        </w:rPr>
      </w:pPr>
      <w:bookmarkStart w:id="1188" w:name="_Toc469480380"/>
      <w:bookmarkStart w:id="1189"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8"/>
      <w:bookmarkEnd w:id="1189"/>
    </w:p>
    <w:p w:rsidR="00033854" w:rsidRPr="00791161" w:rsidRDefault="00033854" w:rsidP="00E8556A">
      <w:pPr>
        <w:pStyle w:val="3"/>
        <w:numPr>
          <w:ilvl w:val="0"/>
          <w:numId w:val="92"/>
        </w:numPr>
        <w:spacing w:before="0"/>
        <w:ind w:left="0" w:firstLine="539"/>
        <w:jc w:val="both"/>
        <w:rPr>
          <w:b w:val="0"/>
          <w:sz w:val="24"/>
          <w:szCs w:val="24"/>
        </w:rPr>
      </w:pPr>
      <w:bookmarkStart w:id="1190" w:name="_Ref441567650"/>
      <w:bookmarkStart w:id="1191" w:name="_Toc469480381"/>
      <w:bookmarkStart w:id="1192"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r w:rsidR="00D4554B">
        <w:fldChar w:fldCharType="begin"/>
      </w:r>
      <w:r w:rsidR="00D4554B">
        <w:instrText xml:space="preserve"> REF _Ref441505211 \r \h  \* MERGEFORMAT </w:instrText>
      </w:r>
      <w:r w:rsidR="00D4554B">
        <w:fldChar w:fldCharType="separate"/>
      </w:r>
      <w:r w:rsidR="00FC2020" w:rsidRPr="00FC2020">
        <w:rPr>
          <w:b w:val="0"/>
          <w:sz w:val="24"/>
          <w:szCs w:val="24"/>
        </w:rPr>
        <w:t>3.6.1.3</w:t>
      </w:r>
      <w:r w:rsidR="00FC2020">
        <w:t>.6.1.1</w:t>
      </w:r>
      <w:r w:rsidR="00D4554B">
        <w:fldChar w:fldCharType="end"/>
      </w:r>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90"/>
      <w:bookmarkEnd w:id="1191"/>
      <w:bookmarkEnd w:id="1192"/>
    </w:p>
    <w:p w:rsidR="00E20741" w:rsidRDefault="00E20741" w:rsidP="00E8556A">
      <w:pPr>
        <w:pStyle w:val="3"/>
        <w:numPr>
          <w:ilvl w:val="0"/>
          <w:numId w:val="92"/>
        </w:numPr>
        <w:spacing w:before="0"/>
        <w:ind w:left="0" w:firstLine="539"/>
        <w:jc w:val="both"/>
        <w:rPr>
          <w:b w:val="0"/>
          <w:sz w:val="24"/>
          <w:szCs w:val="24"/>
        </w:rPr>
      </w:pPr>
      <w:bookmarkStart w:id="1193" w:name="_Toc469480382"/>
      <w:bookmarkStart w:id="1194"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93"/>
      <w:bookmarkEnd w:id="1194"/>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5" w:name="_Toc298234698"/>
      <w:bookmarkStart w:id="1196" w:name="_Ref441224431"/>
      <w:bookmarkStart w:id="1197" w:name="_Toc471823173"/>
      <w:bookmarkStart w:id="1198" w:name="_Toc255985692"/>
      <w:bookmarkStart w:id="1199" w:name="_Ref303250953"/>
      <w:bookmarkStart w:id="1200" w:name="_Ref306191468"/>
      <w:bookmarkStart w:id="1201" w:name="_Ref55280453"/>
      <w:bookmarkStart w:id="1202" w:name="_Toc55285353"/>
      <w:bookmarkStart w:id="1203" w:name="_Toc55305385"/>
      <w:bookmarkStart w:id="1204" w:name="_Toc57314656"/>
      <w:bookmarkStart w:id="1205" w:name="_Toc69728970"/>
      <w:bookmarkStart w:id="1206" w:name="_Toc98251730"/>
      <w:r w:rsidRPr="00796A96">
        <w:rPr>
          <w:bCs/>
          <w:sz w:val="24"/>
          <w:szCs w:val="24"/>
        </w:rPr>
        <w:t xml:space="preserve">Оценка </w:t>
      </w:r>
      <w:bookmarkEnd w:id="1195"/>
      <w:bookmarkEnd w:id="1196"/>
      <w:r w:rsidR="00B70FE7">
        <w:rPr>
          <w:bCs/>
          <w:sz w:val="24"/>
          <w:szCs w:val="24"/>
        </w:rPr>
        <w:t>Заявок</w:t>
      </w:r>
      <w:bookmarkEnd w:id="1197"/>
      <w:r w:rsidR="00C044A7" w:rsidRPr="00796A96">
        <w:rPr>
          <w:b w:val="0"/>
          <w:bCs/>
          <w:sz w:val="24"/>
          <w:szCs w:val="24"/>
        </w:rPr>
        <w:t xml:space="preserve"> </w:t>
      </w:r>
      <w:bookmarkEnd w:id="1198"/>
      <w:bookmarkEnd w:id="1199"/>
      <w:bookmarkEnd w:id="1200"/>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7" w:name="_Toc325990473"/>
      <w:bookmarkStart w:id="1208" w:name="_Toc441485439"/>
      <w:bookmarkStart w:id="1209" w:name="_Toc441572056"/>
      <w:bookmarkStart w:id="1210" w:name="_Toc441575148"/>
      <w:bookmarkStart w:id="1211" w:name="_Toc442434809"/>
      <w:bookmarkStart w:id="1212" w:name="_Toc442435648"/>
      <w:bookmarkStart w:id="1213" w:name="_Toc462044768"/>
      <w:bookmarkStart w:id="1214" w:name="_Toc462068471"/>
      <w:bookmarkStart w:id="1215" w:name="_Toc463514161"/>
      <w:bookmarkStart w:id="1216" w:name="_Toc469480384"/>
      <w:bookmarkStart w:id="1217" w:name="_Toc471823174"/>
      <w:r w:rsidRPr="0036138D">
        <w:rPr>
          <w:sz w:val="24"/>
          <w:szCs w:val="24"/>
        </w:rPr>
        <w:t>Общие положения</w:t>
      </w:r>
      <w:bookmarkEnd w:id="1207"/>
      <w:bookmarkEnd w:id="1208"/>
      <w:bookmarkEnd w:id="1209"/>
      <w:bookmarkEnd w:id="1210"/>
      <w:bookmarkEnd w:id="1211"/>
      <w:bookmarkEnd w:id="1212"/>
      <w:bookmarkEnd w:id="1213"/>
      <w:bookmarkEnd w:id="1214"/>
      <w:bookmarkEnd w:id="1215"/>
      <w:bookmarkEnd w:id="1216"/>
      <w:bookmarkEnd w:id="1217"/>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806CD">
        <w:rPr>
          <w:sz w:val="24"/>
          <w:szCs w:val="24"/>
        </w:rPr>
        <w:fldChar w:fldCharType="begin"/>
      </w:r>
      <w:r>
        <w:rPr>
          <w:sz w:val="24"/>
          <w:szCs w:val="24"/>
        </w:rPr>
        <w:instrText xml:space="preserve"> REF _Ref444176592 \r \h </w:instrText>
      </w:r>
      <w:r w:rsidR="00C806CD">
        <w:rPr>
          <w:sz w:val="24"/>
          <w:szCs w:val="24"/>
        </w:rPr>
      </w:r>
      <w:r w:rsidR="00C806CD">
        <w:rPr>
          <w:sz w:val="24"/>
          <w:szCs w:val="24"/>
        </w:rPr>
        <w:fldChar w:fldCharType="separate"/>
      </w:r>
      <w:r w:rsidR="00FC2020">
        <w:rPr>
          <w:sz w:val="24"/>
          <w:szCs w:val="24"/>
        </w:rPr>
        <w:t>3.9.2.3.9.2.2</w:t>
      </w:r>
      <w:r w:rsidR="00C806CD">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D4554B">
        <w:fldChar w:fldCharType="begin"/>
      </w:r>
      <w:r w:rsidR="00D4554B">
        <w:instrText xml:space="preserve"> REF _Ref441505953 \r \h  \* MERGEFORMAT </w:instrText>
      </w:r>
      <w:r w:rsidR="00D4554B">
        <w:fldChar w:fldCharType="separate"/>
      </w:r>
      <w:r w:rsidR="00FC2020" w:rsidRPr="00FC2020">
        <w:rPr>
          <w:rFonts w:ascii="Times New Roman" w:hAnsi="Times New Roman" w:cs="Times New Roman"/>
        </w:rPr>
        <w:t>3.9.2</w:t>
      </w:r>
      <w:r w:rsidR="00D4554B">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D4554B">
        <w:fldChar w:fldCharType="begin"/>
      </w:r>
      <w:r w:rsidR="00D4554B">
        <w:instrText xml:space="preserve"> REF _Ref441505981 \r \h  \* MERGEFORMAT </w:instrText>
      </w:r>
      <w:r w:rsidR="00D4554B">
        <w:fldChar w:fldCharType="separate"/>
      </w:r>
      <w:r w:rsidR="00FC2020" w:rsidRPr="00FC2020">
        <w:rPr>
          <w:rFonts w:ascii="Times New Roman" w:hAnsi="Times New Roman" w:cs="Times New Roman"/>
        </w:rPr>
        <w:t>3.9.3</w:t>
      </w:r>
      <w:r w:rsidR="00D4554B">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8" w:name="_Toc325990474"/>
      <w:bookmarkStart w:id="1219" w:name="_Toc441485440"/>
      <w:bookmarkStart w:id="1220" w:name="_Ref441505953"/>
      <w:bookmarkStart w:id="1221" w:name="_Toc441572057"/>
      <w:bookmarkStart w:id="1222" w:name="_Toc441575149"/>
      <w:bookmarkStart w:id="1223" w:name="_Toc442434810"/>
      <w:bookmarkStart w:id="1224" w:name="_Toc442435649"/>
      <w:bookmarkStart w:id="1225" w:name="_Toc462044769"/>
      <w:bookmarkStart w:id="1226" w:name="_Toc462068472"/>
      <w:bookmarkStart w:id="1227" w:name="_Toc463514162"/>
      <w:bookmarkStart w:id="1228" w:name="_Toc469480385"/>
      <w:bookmarkStart w:id="1229" w:name="_Toc471823175"/>
      <w:r w:rsidRPr="0036138D">
        <w:rPr>
          <w:sz w:val="24"/>
          <w:szCs w:val="24"/>
        </w:rPr>
        <w:t>Отборочная стадия</w:t>
      </w:r>
      <w:bookmarkEnd w:id="1218"/>
      <w:bookmarkEnd w:id="1219"/>
      <w:bookmarkEnd w:id="1220"/>
      <w:bookmarkEnd w:id="1221"/>
      <w:bookmarkEnd w:id="1222"/>
      <w:bookmarkEnd w:id="1223"/>
      <w:bookmarkEnd w:id="1224"/>
      <w:bookmarkEnd w:id="1225"/>
      <w:bookmarkEnd w:id="1226"/>
      <w:bookmarkEnd w:id="1227"/>
      <w:bookmarkEnd w:id="1228"/>
      <w:bookmarkEnd w:id="1229"/>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806CD">
        <w:rPr>
          <w:sz w:val="24"/>
          <w:szCs w:val="24"/>
        </w:rPr>
        <w:fldChar w:fldCharType="begin"/>
      </w:r>
      <w:r>
        <w:rPr>
          <w:sz w:val="24"/>
          <w:szCs w:val="24"/>
        </w:rPr>
        <w:instrText xml:space="preserve"> REF _Ref442278803 \r \h </w:instrText>
      </w:r>
      <w:r w:rsidR="00C806CD">
        <w:rPr>
          <w:sz w:val="24"/>
          <w:szCs w:val="24"/>
        </w:rPr>
      </w:r>
      <w:r w:rsidR="00C806CD">
        <w:rPr>
          <w:sz w:val="24"/>
          <w:szCs w:val="24"/>
        </w:rPr>
        <w:fldChar w:fldCharType="separate"/>
      </w:r>
      <w:r w:rsidR="00FC2020">
        <w:rPr>
          <w:sz w:val="24"/>
          <w:szCs w:val="24"/>
        </w:rPr>
        <w:t>3.4.8</w:t>
      </w:r>
      <w:r w:rsidR="00C806CD">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30"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30"/>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r w:rsidR="00D4554B">
        <w:fldChar w:fldCharType="begin"/>
      </w:r>
      <w:r w:rsidR="00D4554B">
        <w:instrText xml:space="preserve"> REF _Ref440272035 \r \h  \* MERGEFORMAT </w:instrText>
      </w:r>
      <w:r w:rsidR="00D4554B">
        <w:fldChar w:fldCharType="separate"/>
      </w:r>
      <w:r w:rsidR="00FC2020" w:rsidRPr="00FC2020">
        <w:rPr>
          <w:rFonts w:ascii="Times New Roman" w:hAnsi="Times New Roman"/>
          <w:szCs w:val="24"/>
        </w:rPr>
        <w:t>5.12</w:t>
      </w:r>
      <w:r w:rsidR="00D4554B">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D4554B">
        <w:fldChar w:fldCharType="begin"/>
      </w:r>
      <w:r w:rsidR="00D4554B">
        <w:instrText xml:space="preserve"> REF _Ref442278803 \r \h  \* MERGEFORMAT </w:instrText>
      </w:r>
      <w:r w:rsidR="00D4554B">
        <w:fldChar w:fldCharType="separate"/>
      </w:r>
      <w:r w:rsidR="00FC2020" w:rsidRPr="00FC2020">
        <w:rPr>
          <w:rFonts w:ascii="Times New Roman" w:hAnsi="Times New Roman"/>
          <w:szCs w:val="24"/>
        </w:rPr>
        <w:t>3.4.8</w:t>
      </w:r>
      <w:r w:rsidR="00D4554B">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очевидные арифметические или грамматические ошибки, </w:t>
      </w:r>
      <w:r w:rsidRPr="0008171A">
        <w:rPr>
          <w:rFonts w:ascii="Times New Roman" w:hAnsi="Times New Roman"/>
          <w:szCs w:val="24"/>
        </w:rPr>
        <w:lastRenderedPageBreak/>
        <w:t>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31"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D4554B">
        <w:fldChar w:fldCharType="begin"/>
      </w:r>
      <w:r w:rsidR="00D4554B">
        <w:instrText xml:space="preserve"> REF _Ref441506983 \r \h  \* MERGEFORMAT </w:instrText>
      </w:r>
      <w:r w:rsidR="00D4554B">
        <w:fldChar w:fldCharType="separate"/>
      </w:r>
      <w:r w:rsidR="00FC2020" w:rsidRPr="00FC2020">
        <w:rPr>
          <w:sz w:val="24"/>
          <w:szCs w:val="24"/>
        </w:rPr>
        <w:t>3.4.8</w:t>
      </w:r>
      <w:r w:rsidR="00D4554B">
        <w:fldChar w:fldCharType="end"/>
      </w:r>
      <w:r w:rsidRPr="00735667">
        <w:rPr>
          <w:sz w:val="24"/>
          <w:szCs w:val="24"/>
        </w:rPr>
        <w:t>) .</w:t>
      </w:r>
      <w:bookmarkEnd w:id="1231"/>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32" w:name="_Toc325990475"/>
      <w:bookmarkStart w:id="1233" w:name="_Toc441485441"/>
      <w:bookmarkStart w:id="1234" w:name="_Ref441503121"/>
      <w:bookmarkStart w:id="1235" w:name="_Ref441505981"/>
      <w:bookmarkStart w:id="1236" w:name="_Toc441572058"/>
      <w:bookmarkStart w:id="1237" w:name="_Toc441575150"/>
      <w:bookmarkStart w:id="1238" w:name="_Toc442434811"/>
      <w:bookmarkStart w:id="1239" w:name="_Toc442435650"/>
      <w:bookmarkStart w:id="1240" w:name="_Toc462044770"/>
      <w:bookmarkStart w:id="1241" w:name="_Toc462068473"/>
      <w:bookmarkStart w:id="1242" w:name="_Toc463514163"/>
      <w:bookmarkStart w:id="1243" w:name="_Toc469480386"/>
      <w:bookmarkStart w:id="1244" w:name="_Toc471823176"/>
      <w:r w:rsidRPr="0036138D">
        <w:rPr>
          <w:sz w:val="24"/>
          <w:szCs w:val="24"/>
        </w:rPr>
        <w:t>Оценочная стадия</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D4554B">
        <w:fldChar w:fldCharType="begin"/>
      </w:r>
      <w:r w:rsidR="00D4554B">
        <w:instrText xml:space="preserve"> REF _Ref471823363 \r \h  \* MERGEFORMAT </w:instrText>
      </w:r>
      <w:r w:rsidR="00D4554B">
        <w:fldChar w:fldCharType="separate"/>
      </w:r>
      <w:r w:rsidR="00FC2020">
        <w:t>3.11</w:t>
      </w:r>
      <w:r w:rsidR="00D4554B">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lastRenderedPageBreak/>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45" w:name="_Toc234385858"/>
      <w:bookmarkStart w:id="1246" w:name="_Ref303250967"/>
      <w:bookmarkStart w:id="1247" w:name="_Toc471823177"/>
      <w:bookmarkStart w:id="1248" w:name="_Toc255985696"/>
      <w:bookmarkStart w:id="1249" w:name="_Ref55280461"/>
      <w:bookmarkStart w:id="1250" w:name="_Toc55285354"/>
      <w:bookmarkStart w:id="1251" w:name="_Toc55305386"/>
      <w:bookmarkStart w:id="1252" w:name="_Toc57314657"/>
      <w:bookmarkStart w:id="1253" w:name="_Toc69728971"/>
      <w:bookmarkStart w:id="1254" w:name="_Toc98251735"/>
      <w:bookmarkEnd w:id="1201"/>
      <w:bookmarkEnd w:id="1202"/>
      <w:bookmarkEnd w:id="1203"/>
      <w:bookmarkEnd w:id="1204"/>
      <w:bookmarkEnd w:id="1205"/>
      <w:bookmarkEnd w:id="1206"/>
      <w:bookmarkEnd w:id="1245"/>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46"/>
      <w:bookmarkEnd w:id="1247"/>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5" w:name="_Toc469480388"/>
      <w:bookmarkStart w:id="1256" w:name="_Toc471823178"/>
      <w:bookmarkEnd w:id="1248"/>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57" w:name="_Ref311211138"/>
      <w:bookmarkEnd w:id="1255"/>
      <w:bookmarkEnd w:id="1256"/>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8" w:name="_Toc469480389"/>
      <w:bookmarkStart w:id="1259"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8"/>
      <w:bookmarkEnd w:id="1259"/>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60" w:name="_Ref441567433"/>
      <w:bookmarkStart w:id="1261" w:name="_Toc469480390"/>
      <w:bookmarkStart w:id="1262"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57"/>
      <w:bookmarkEnd w:id="1260"/>
      <w:bookmarkEnd w:id="1261"/>
      <w:bookmarkEnd w:id="1262"/>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63" w:name="_Toc469480391"/>
      <w:bookmarkStart w:id="1264"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63"/>
      <w:bookmarkEnd w:id="1264"/>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65" w:name="_Ref441567441"/>
      <w:bookmarkStart w:id="1266" w:name="_Toc469480392"/>
      <w:bookmarkStart w:id="1267"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5"/>
      <w:bookmarkEnd w:id="1266"/>
      <w:bookmarkEnd w:id="1267"/>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8" w:name="_Toc469480393"/>
      <w:bookmarkStart w:id="1269" w:name="_Toc471823183"/>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D4554B">
        <w:fldChar w:fldCharType="begin"/>
      </w:r>
      <w:r w:rsidR="00D4554B">
        <w:instrText xml:space="preserve"> REF _Ref465850441 \r \h  \* MERGEFORMAT </w:instrText>
      </w:r>
      <w:r w:rsidR="00D4554B">
        <w:fldChar w:fldCharType="separate"/>
      </w:r>
      <w:r w:rsidR="00FC2020" w:rsidRPr="00FC2020">
        <w:rPr>
          <w:b w:val="0"/>
          <w:iCs/>
          <w:sz w:val="24"/>
          <w:szCs w:val="24"/>
        </w:rPr>
        <w:t>3.10.9</w:t>
      </w:r>
      <w:r w:rsidR="00D4554B">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8"/>
      <w:bookmarkEnd w:id="1269"/>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70" w:name="_Toc469480394"/>
      <w:bookmarkStart w:id="1271"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D4554B">
        <w:fldChar w:fldCharType="begin"/>
      </w:r>
      <w:r w:rsidR="00D4554B">
        <w:instrText xml:space="preserve"> REF _Ref441567433 \r \h  \* MERGEFORMAT </w:instrText>
      </w:r>
      <w:r w:rsidR="00D4554B">
        <w:fldChar w:fldCharType="separate"/>
      </w:r>
      <w:r w:rsidR="00FC2020" w:rsidRPr="00FC2020">
        <w:rPr>
          <w:b w:val="0"/>
          <w:iCs/>
          <w:sz w:val="24"/>
          <w:szCs w:val="24"/>
        </w:rPr>
        <w:t>3.10.3</w:t>
      </w:r>
      <w:r w:rsidR="00D4554B">
        <w:fldChar w:fldCharType="end"/>
      </w:r>
      <w:r w:rsidR="000C00D5" w:rsidRPr="007F7D20">
        <w:rPr>
          <w:b w:val="0"/>
          <w:iCs/>
          <w:sz w:val="24"/>
          <w:szCs w:val="24"/>
        </w:rPr>
        <w:t xml:space="preserve"> - </w:t>
      </w:r>
      <w:r w:rsidR="00D4554B">
        <w:fldChar w:fldCharType="begin"/>
      </w:r>
      <w:r w:rsidR="00D4554B">
        <w:instrText xml:space="preserve"> REF _Ref441567441 \r \h  \* MERGEFORMAT </w:instrText>
      </w:r>
      <w:r w:rsidR="00D4554B">
        <w:fldChar w:fldCharType="separate"/>
      </w:r>
      <w:r w:rsidR="00FC2020" w:rsidRPr="00FC2020">
        <w:rPr>
          <w:b w:val="0"/>
          <w:iCs/>
          <w:sz w:val="24"/>
          <w:szCs w:val="24"/>
        </w:rPr>
        <w:t>3.10.5</w:t>
      </w:r>
      <w:r w:rsidR="00D4554B">
        <w:fldChar w:fldCharType="end"/>
      </w:r>
      <w:r w:rsidR="000C00D5" w:rsidRPr="007F7D20">
        <w:rPr>
          <w:b w:val="0"/>
          <w:iCs/>
          <w:sz w:val="24"/>
          <w:szCs w:val="24"/>
        </w:rPr>
        <w:t>.</w:t>
      </w:r>
      <w:bookmarkEnd w:id="1270"/>
      <w:bookmarkEnd w:id="1271"/>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72" w:name="_Ref468697383"/>
      <w:bookmarkStart w:id="1273" w:name="_Toc469480395"/>
      <w:bookmarkStart w:id="1274"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72"/>
      <w:bookmarkEnd w:id="1273"/>
      <w:bookmarkEnd w:id="1274"/>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75" w:name="_Ref465850441"/>
      <w:bookmarkStart w:id="1276" w:name="_Toc469480396"/>
      <w:bookmarkStart w:id="1277"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75"/>
      <w:bookmarkEnd w:id="1276"/>
      <w:bookmarkEnd w:id="1277"/>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8" w:name="_Toc469480397"/>
      <w:bookmarkStart w:id="1279"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8"/>
      <w:bookmarkEnd w:id="1279"/>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80" w:name="_Toc469480398"/>
      <w:bookmarkStart w:id="1281"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80"/>
      <w:bookmarkEnd w:id="1281"/>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82" w:name="_Toc469480399"/>
      <w:bookmarkStart w:id="1283"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4554B">
        <w:fldChar w:fldCharType="begin"/>
      </w:r>
      <w:r w:rsidR="00D4554B">
        <w:instrText xml:space="preserve"> REF _Ref465670219 \r \h  \* MERGEFORMAT </w:instrText>
      </w:r>
      <w:r w:rsidR="00D4554B">
        <w:fldChar w:fldCharType="separate"/>
      </w:r>
      <w:r w:rsidR="00FC2020" w:rsidRPr="00FC2020">
        <w:rPr>
          <w:b w:val="0"/>
          <w:iCs/>
          <w:sz w:val="24"/>
          <w:szCs w:val="24"/>
        </w:rPr>
        <w:t>3.15</w:t>
      </w:r>
      <w:r w:rsidR="00D4554B">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D4554B">
        <w:fldChar w:fldCharType="begin"/>
      </w:r>
      <w:r w:rsidR="00D4554B">
        <w:instrText xml:space="preserve"> REF _Ref468697383 \r \h  \* MERGEFORMAT </w:instrText>
      </w:r>
      <w:r w:rsidR="00D4554B">
        <w:fldChar w:fldCharType="separate"/>
      </w:r>
      <w:r w:rsidR="00FC2020" w:rsidRPr="00FC2020">
        <w:rPr>
          <w:b w:val="0"/>
          <w:iCs/>
          <w:sz w:val="24"/>
          <w:szCs w:val="24"/>
        </w:rPr>
        <w:t>3.10.8</w:t>
      </w:r>
      <w:r w:rsidR="00D4554B">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D4554B">
        <w:fldChar w:fldCharType="begin"/>
      </w:r>
      <w:r w:rsidR="00D4554B">
        <w:instrText xml:space="preserve"> REF _Ref465675151 \r \h  \* MERGEFORMAT </w:instrText>
      </w:r>
      <w:r w:rsidR="00D4554B">
        <w:fldChar w:fldCharType="separate"/>
      </w:r>
      <w:r w:rsidR="00FC2020" w:rsidRPr="00FC2020">
        <w:rPr>
          <w:b w:val="0"/>
          <w:iCs/>
          <w:sz w:val="24"/>
          <w:szCs w:val="24"/>
        </w:rPr>
        <w:t>3.15.2</w:t>
      </w:r>
      <w:r w:rsidR="00D4554B">
        <w:fldChar w:fldCharType="end"/>
      </w:r>
      <w:r w:rsidRPr="00E8556A">
        <w:rPr>
          <w:b w:val="0"/>
          <w:iCs/>
          <w:sz w:val="24"/>
          <w:szCs w:val="24"/>
        </w:rPr>
        <w:t xml:space="preserve"> документации.</w:t>
      </w:r>
      <w:bookmarkEnd w:id="1282"/>
      <w:bookmarkEnd w:id="1283"/>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84" w:name="_Toc469480400"/>
      <w:bookmarkStart w:id="1285"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D4554B">
        <w:fldChar w:fldCharType="begin"/>
      </w:r>
      <w:r w:rsidR="00D4554B">
        <w:instrText xml:space="preserve"> REF _Ref465675151 \r \h  \* MERGEFORMAT </w:instrText>
      </w:r>
      <w:r w:rsidR="00D4554B">
        <w:fldChar w:fldCharType="separate"/>
      </w:r>
      <w:r w:rsidR="00FC2020" w:rsidRPr="00FC2020">
        <w:rPr>
          <w:b w:val="0"/>
          <w:sz w:val="24"/>
          <w:szCs w:val="24"/>
        </w:rPr>
        <w:t>3.15.2</w:t>
      </w:r>
      <w:r w:rsidR="00D4554B">
        <w:fldChar w:fldCharType="end"/>
      </w:r>
      <w:r w:rsidRPr="00F85216">
        <w:rPr>
          <w:b w:val="0"/>
          <w:sz w:val="24"/>
          <w:szCs w:val="24"/>
        </w:rPr>
        <w:t xml:space="preserve"> документации, предоставляются повторно.</w:t>
      </w:r>
      <w:bookmarkEnd w:id="1284"/>
      <w:bookmarkEnd w:id="1285"/>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86" w:name="_Toc471823191"/>
      <w:bookmarkStart w:id="1287" w:name="_Ref471823363"/>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286"/>
      <w:bookmarkEnd w:id="1287"/>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D4554B">
        <w:fldChar w:fldCharType="begin"/>
      </w:r>
      <w:r w:rsidR="00D4554B">
        <w:instrText xml:space="preserve"> REF _Ref303251044 \r \h  \* MERGEFORMAT </w:instrText>
      </w:r>
      <w:r w:rsidR="00D4554B">
        <w:fldChar w:fldCharType="separate"/>
      </w:r>
      <w:r w:rsidR="00FC2020" w:rsidRPr="00FC2020">
        <w:rPr>
          <w:rFonts w:ascii="Times New Roman" w:hAnsi="Times New Roman" w:cs="Times New Roman"/>
          <w:sz w:val="24"/>
          <w:szCs w:val="24"/>
        </w:rPr>
        <w:t>3.13</w:t>
      </w:r>
      <w:r w:rsidR="00D4554B">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8" w:name="_Toc254193761"/>
      <w:bookmarkStart w:id="1289" w:name="_Toc255991959"/>
      <w:bookmarkStart w:id="1290" w:name="_Toc298234702"/>
      <w:bookmarkStart w:id="1291" w:name="_Toc255985697"/>
      <w:bookmarkStart w:id="1292" w:name="_Ref303251010"/>
      <w:bookmarkStart w:id="1293" w:name="_Ref303324233"/>
      <w:bookmarkStart w:id="1294" w:name="_Ref306191581"/>
      <w:bookmarkStart w:id="1295" w:name="_Ref441224447"/>
      <w:bookmarkStart w:id="1296" w:name="_Toc471823192"/>
      <w:bookmarkEnd w:id="1288"/>
      <w:bookmarkEnd w:id="1289"/>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90"/>
      <w:bookmarkEnd w:id="1291"/>
      <w:bookmarkEnd w:id="1292"/>
      <w:bookmarkEnd w:id="1293"/>
      <w:bookmarkEnd w:id="1294"/>
      <w:bookmarkEnd w:id="1295"/>
      <w:bookmarkEnd w:id="1296"/>
    </w:p>
    <w:bookmarkEnd w:id="1249"/>
    <w:bookmarkEnd w:id="1250"/>
    <w:bookmarkEnd w:id="1251"/>
    <w:bookmarkEnd w:id="1252"/>
    <w:bookmarkEnd w:id="1253"/>
    <w:bookmarkEnd w:id="1254"/>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D4554B">
        <w:fldChar w:fldCharType="begin"/>
      </w:r>
      <w:r w:rsidR="00D4554B">
        <w:instrText xml:space="preserve"> REF _Ref446059545 \r \h  \* MERGEFORMAT </w:instrText>
      </w:r>
      <w:r w:rsidR="00D4554B">
        <w:fldChar w:fldCharType="separate"/>
      </w:r>
      <w:r w:rsidR="00FC2020" w:rsidRPr="00FC2020">
        <w:rPr>
          <w:szCs w:val="24"/>
        </w:rPr>
        <w:t>3.17</w:t>
      </w:r>
      <w:r w:rsidR="00D4554B">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97"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97"/>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8"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298"/>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9" w:name="_Ref303251044"/>
      <w:bookmarkStart w:id="1300" w:name="_Toc471823193"/>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299"/>
      <w:bookmarkEnd w:id="1300"/>
    </w:p>
    <w:p w:rsidR="003C02F5" w:rsidRPr="00112895" w:rsidRDefault="003C02F5" w:rsidP="00E8556A">
      <w:pPr>
        <w:pStyle w:val="Times12"/>
        <w:numPr>
          <w:ilvl w:val="0"/>
          <w:numId w:val="95"/>
        </w:numPr>
        <w:spacing w:after="120"/>
        <w:ind w:left="1701" w:hanging="1134"/>
        <w:rPr>
          <w:szCs w:val="24"/>
        </w:rPr>
      </w:pPr>
      <w:bookmarkStart w:id="1301" w:name="_Ref303277595"/>
      <w:r w:rsidRPr="00112895">
        <w:rPr>
          <w:szCs w:val="24"/>
        </w:rPr>
        <w:t>Конкурс признается несостоявшимся в случаях:</w:t>
      </w:r>
      <w:bookmarkEnd w:id="1301"/>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02" w:name="_Ref55280469"/>
      <w:bookmarkStart w:id="1303" w:name="_Toc55285355"/>
      <w:bookmarkStart w:id="1304" w:name="_Toc55305387"/>
      <w:bookmarkStart w:id="1305" w:name="_Toc57314658"/>
      <w:bookmarkStart w:id="1306" w:name="_Toc69728972"/>
      <w:bookmarkStart w:id="1307" w:name="_Toc98251736"/>
      <w:bookmarkStart w:id="1308" w:name="_Toc298234703"/>
      <w:bookmarkStart w:id="1309" w:name="_Toc255985698"/>
      <w:bookmarkStart w:id="1310" w:name="_Ref303251059"/>
      <w:bookmarkStart w:id="1311" w:name="_Toc471823194"/>
      <w:r w:rsidRPr="00796A96">
        <w:rPr>
          <w:bCs/>
          <w:sz w:val="24"/>
          <w:szCs w:val="24"/>
        </w:rPr>
        <w:t>Подписание Протокола о результатах конкурса</w:t>
      </w:r>
      <w:bookmarkEnd w:id="1302"/>
      <w:bookmarkEnd w:id="1303"/>
      <w:bookmarkEnd w:id="1304"/>
      <w:bookmarkEnd w:id="1305"/>
      <w:bookmarkEnd w:id="1306"/>
      <w:bookmarkEnd w:id="1307"/>
      <w:bookmarkEnd w:id="1308"/>
      <w:bookmarkEnd w:id="1309"/>
      <w:bookmarkEnd w:id="1310"/>
      <w:bookmarkEnd w:id="1311"/>
    </w:p>
    <w:p w:rsidR="001052AF" w:rsidRPr="00796A96" w:rsidRDefault="00276F9A" w:rsidP="00E8556A">
      <w:pPr>
        <w:pStyle w:val="Times12"/>
        <w:numPr>
          <w:ilvl w:val="2"/>
          <w:numId w:val="96"/>
        </w:numPr>
        <w:spacing w:after="120"/>
        <w:ind w:left="0" w:firstLine="567"/>
        <w:rPr>
          <w:szCs w:val="24"/>
        </w:rPr>
      </w:pPr>
      <w:r w:rsidRPr="00D4554B">
        <w:rPr>
          <w:szCs w:val="24"/>
        </w:rPr>
        <w:t xml:space="preserve">Подписание Протокола о результатах конкурса назначается на </w:t>
      </w:r>
      <w:r w:rsidR="00D4554B" w:rsidRPr="00D4554B">
        <w:rPr>
          <w:b/>
          <w:bCs w:val="0"/>
          <w:szCs w:val="24"/>
        </w:rPr>
        <w:t>26</w:t>
      </w:r>
      <w:r w:rsidRPr="00D4554B">
        <w:rPr>
          <w:b/>
          <w:bCs w:val="0"/>
          <w:szCs w:val="24"/>
        </w:rPr>
        <w:t xml:space="preserve"> </w:t>
      </w:r>
      <w:r w:rsidR="00D4554B" w:rsidRPr="00D4554B">
        <w:rPr>
          <w:b/>
          <w:bCs w:val="0"/>
          <w:szCs w:val="24"/>
        </w:rPr>
        <w:t>октября</w:t>
      </w:r>
      <w:r w:rsidRPr="00D4554B">
        <w:rPr>
          <w:b/>
          <w:bCs w:val="0"/>
          <w:szCs w:val="24"/>
        </w:rPr>
        <w:t xml:space="preserve"> </w:t>
      </w:r>
      <w:r w:rsidR="00DA5CE6" w:rsidRPr="00D4554B">
        <w:rPr>
          <w:b/>
          <w:bCs w:val="0"/>
          <w:szCs w:val="24"/>
        </w:rPr>
        <w:t>2017</w:t>
      </w:r>
      <w:r w:rsidRPr="00D4554B">
        <w:rPr>
          <w:b/>
          <w:bCs w:val="0"/>
          <w:szCs w:val="24"/>
        </w:rPr>
        <w:t xml:space="preserve"> года</w:t>
      </w:r>
      <w:r w:rsidRPr="00D4554B">
        <w:rPr>
          <w:szCs w:val="24"/>
        </w:rPr>
        <w:t xml:space="preserve">. Конкурсная комиссия вправе </w:t>
      </w:r>
      <w:r w:rsidRPr="00D4554B">
        <w:rPr>
          <w:bCs w:val="0"/>
          <w:szCs w:val="24"/>
        </w:rPr>
        <w:t>изменить</w:t>
      </w:r>
      <w:r w:rsidRPr="00D4554B">
        <w:rPr>
          <w:szCs w:val="24"/>
        </w:rPr>
        <w:t xml:space="preserve"> данный срок как меньшую (раннюю) так и в большую (позднюю) сторону.</w:t>
      </w:r>
      <w:r w:rsidR="001052AF" w:rsidRPr="00D4554B">
        <w:rPr>
          <w:szCs w:val="24"/>
        </w:rPr>
        <w:t xml:space="preserve"> Точное время и место подписания Протокола о результатах</w:t>
      </w:r>
      <w:r w:rsidR="001052AF" w:rsidRPr="00796A96">
        <w:rPr>
          <w:szCs w:val="24"/>
        </w:rPr>
        <w:t xml:space="preserve">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12"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2"/>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13"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13"/>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lastRenderedPageBreak/>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14" w:name="_Ref302132333"/>
      <w:r w:rsidRPr="00F85216">
        <w:rPr>
          <w:szCs w:val="24"/>
        </w:rPr>
        <w:t xml:space="preserve">При наступлении случаев, определенных в п. </w:t>
      </w:r>
      <w:r w:rsidR="00D4554B">
        <w:fldChar w:fldCharType="begin"/>
      </w:r>
      <w:r w:rsidR="00D4554B">
        <w:instrText xml:space="preserve"> REF _Ref302129490 \r \h  \* MERGEFORMAT </w:instrText>
      </w:r>
      <w:r w:rsidR="00D4554B">
        <w:fldChar w:fldCharType="separate"/>
      </w:r>
      <w:r w:rsidR="00FC2020" w:rsidRPr="00FC2020">
        <w:rPr>
          <w:szCs w:val="24"/>
        </w:rPr>
        <w:t>3.14.5</w:t>
      </w:r>
      <w:r w:rsidR="00D4554B">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4"/>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15" w:name="_Ref55280474"/>
      <w:bookmarkStart w:id="1316" w:name="_Toc55285356"/>
      <w:bookmarkStart w:id="1317" w:name="_Toc55305388"/>
      <w:bookmarkStart w:id="1318" w:name="_Toc57314659"/>
      <w:bookmarkStart w:id="1319" w:name="_Toc69728973"/>
      <w:bookmarkStart w:id="1320"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D4554B">
        <w:fldChar w:fldCharType="begin"/>
      </w:r>
      <w:r w:rsidR="00D4554B">
        <w:instrText xml:space="preserve"> REF _Ref86827161 \r \h  \* MERGEFORMAT </w:instrText>
      </w:r>
      <w:r w:rsidR="00D4554B">
        <w:fldChar w:fldCharType="separate"/>
      </w:r>
      <w:r w:rsidR="00FC2020" w:rsidRPr="00FC2020">
        <w:rPr>
          <w:sz w:val="24"/>
          <w:szCs w:val="24"/>
        </w:rPr>
        <w:t>1.2.6</w:t>
      </w:r>
      <w:r w:rsidR="00D4554B">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21" w:name="_Ref465670219"/>
      <w:bookmarkStart w:id="1322" w:name="_Toc468441704"/>
      <w:bookmarkStart w:id="1323" w:name="_Toc471823195"/>
      <w:bookmarkStart w:id="1324" w:name="_Toc298234704"/>
      <w:bookmarkStart w:id="1325" w:name="_Toc255985699"/>
      <w:bookmarkStart w:id="1326" w:name="_Ref303251073"/>
      <w:bookmarkStart w:id="1327" w:name="_Ref306191775"/>
      <w:bookmarkStart w:id="1328" w:name="_Ref306195892"/>
      <w:bookmarkStart w:id="1329" w:name="_Ref306196630"/>
      <w:bookmarkStart w:id="1330" w:name="_Ref441567604"/>
      <w:r w:rsidRPr="0070125C">
        <w:rPr>
          <w:bCs/>
          <w:sz w:val="24"/>
          <w:szCs w:val="24"/>
        </w:rPr>
        <w:t>Антидемпинговые меры</w:t>
      </w:r>
      <w:bookmarkEnd w:id="1321"/>
      <w:bookmarkEnd w:id="1322"/>
      <w:bookmarkEnd w:id="1323"/>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D4554B">
        <w:fldChar w:fldCharType="begin"/>
      </w:r>
      <w:r w:rsidR="00D4554B">
        <w:instrText xml:space="preserve"> REF _Ref468697412 \r \h  \* MERGEFORMAT </w:instrText>
      </w:r>
      <w:r w:rsidR="00D4554B">
        <w:fldChar w:fldCharType="separate"/>
      </w:r>
      <w:r w:rsidR="00FC2020" w:rsidRPr="00FC2020">
        <w:rPr>
          <w:rFonts w:ascii="Times New Roman" w:eastAsia="Times New Roman,Italic" w:hAnsi="Times New Roman"/>
          <w:bCs/>
          <w:iCs/>
          <w:sz w:val="24"/>
          <w:szCs w:val="24"/>
        </w:rPr>
        <w:t>3.4.7</w:t>
      </w:r>
      <w:r w:rsidR="00D4554B">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31"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31"/>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w:t>
      </w:r>
      <w:r w:rsidRPr="00E8556A">
        <w:rPr>
          <w:rFonts w:eastAsia="Times New Roman,Italic"/>
          <w:bCs/>
          <w:iCs/>
          <w:szCs w:val="24"/>
        </w:rPr>
        <w:lastRenderedPageBreak/>
        <w:t xml:space="preserve">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D4554B">
        <w:fldChar w:fldCharType="begin"/>
      </w:r>
      <w:r w:rsidR="00D4554B">
        <w:instrText xml:space="preserve"> REF _Ref465675151 \r \h  \* MERGEFORMAT </w:instrText>
      </w:r>
      <w:r w:rsidR="00D4554B">
        <w:fldChar w:fldCharType="separate"/>
      </w:r>
      <w:r w:rsidR="00FC2020" w:rsidRPr="00FC2020">
        <w:rPr>
          <w:rFonts w:ascii="Times New Roman" w:eastAsia="Times New Roman,Italic" w:hAnsi="Times New Roman"/>
          <w:bCs/>
          <w:iCs/>
          <w:sz w:val="24"/>
          <w:szCs w:val="24"/>
        </w:rPr>
        <w:t>3.15.2</w:t>
      </w:r>
      <w:r w:rsidR="00D4554B">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D4554B">
        <w:fldChar w:fldCharType="begin"/>
      </w:r>
      <w:r w:rsidR="00D4554B">
        <w:instrText xml:space="preserve"> REF _Ref468697453 \r \h  \* MERGEFORMAT </w:instrText>
      </w:r>
      <w:r w:rsidR="00D4554B">
        <w:fldChar w:fldCharType="separate"/>
      </w:r>
      <w:r w:rsidR="00FC2020" w:rsidRPr="00FC2020">
        <w:rPr>
          <w:rFonts w:ascii="Times New Roman" w:eastAsia="Times New Roman,Italic" w:hAnsi="Times New Roman"/>
          <w:bCs/>
          <w:iCs/>
          <w:sz w:val="24"/>
          <w:szCs w:val="24"/>
        </w:rPr>
        <w:t>3.9.2.6</w:t>
      </w:r>
      <w:r w:rsidR="00D4554B">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D4554B">
        <w:fldChar w:fldCharType="begin"/>
      </w:r>
      <w:r w:rsidR="00D4554B">
        <w:instrText xml:space="preserve"> REF _Ref465437572 \r \h  \* MERGEFORMAT </w:instrText>
      </w:r>
      <w:r w:rsidR="00D4554B">
        <w:fldChar w:fldCharType="separate"/>
      </w:r>
      <w:r w:rsidR="00FC2020" w:rsidRPr="00FC2020">
        <w:rPr>
          <w:rFonts w:ascii="Times New Roman" w:eastAsia="Times New Roman,Italic" w:hAnsi="Times New Roman"/>
          <w:bCs/>
          <w:iCs/>
          <w:sz w:val="24"/>
          <w:szCs w:val="24"/>
        </w:rPr>
        <w:t>3.17.2</w:t>
      </w:r>
      <w:r w:rsidR="00D4554B">
        <w:fldChar w:fldCharType="end"/>
      </w:r>
      <w:r w:rsidRPr="00E8556A">
        <w:rPr>
          <w:rFonts w:ascii="Times New Roman" w:eastAsia="Times New Roman,Italic" w:hAnsi="Times New Roman"/>
          <w:bCs/>
          <w:iCs/>
          <w:sz w:val="24"/>
          <w:szCs w:val="24"/>
        </w:rPr>
        <w:t>-</w:t>
      </w:r>
      <w:r w:rsidR="00D4554B">
        <w:fldChar w:fldCharType="begin"/>
      </w:r>
      <w:r w:rsidR="00D4554B">
        <w:instrText xml:space="preserve"> REF _Ref465440181 \r \h  \* MERGEFORMAT </w:instrText>
      </w:r>
      <w:r w:rsidR="00D4554B">
        <w:fldChar w:fldCharType="separate"/>
      </w:r>
      <w:r w:rsidR="00FC2020" w:rsidRPr="00FC2020">
        <w:rPr>
          <w:rFonts w:ascii="Times New Roman" w:eastAsia="Times New Roman,Italic" w:hAnsi="Times New Roman"/>
          <w:bCs/>
          <w:iCs/>
          <w:sz w:val="24"/>
          <w:szCs w:val="24"/>
        </w:rPr>
        <w:t>3.17.4</w:t>
      </w:r>
      <w:r w:rsidR="00D4554B">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D4554B">
        <w:fldChar w:fldCharType="begin"/>
      </w:r>
      <w:r w:rsidR="00D4554B">
        <w:instrText xml:space="preserve"> REF _Ref465437572 \r \h  \* MERGEFORMAT </w:instrText>
      </w:r>
      <w:r w:rsidR="00D4554B">
        <w:fldChar w:fldCharType="separate"/>
      </w:r>
      <w:r w:rsidR="00FC2020" w:rsidRPr="00FC2020">
        <w:rPr>
          <w:szCs w:val="24"/>
        </w:rPr>
        <w:t>3.17.2</w:t>
      </w:r>
      <w:r w:rsidR="00D4554B">
        <w:fldChar w:fldCharType="end"/>
      </w:r>
      <w:r w:rsidRPr="0070125C">
        <w:rPr>
          <w:szCs w:val="24"/>
        </w:rPr>
        <w:t>-</w:t>
      </w:r>
      <w:r w:rsidR="00D4554B">
        <w:fldChar w:fldCharType="begin"/>
      </w:r>
      <w:r w:rsidR="00D4554B">
        <w:instrText xml:space="preserve"> REF _Ref465440181 \r \h  \* MERGEFORMAT </w:instrText>
      </w:r>
      <w:r w:rsidR="00D4554B">
        <w:fldChar w:fldCharType="separate"/>
      </w:r>
      <w:r w:rsidR="00FC2020" w:rsidRPr="00FC2020">
        <w:rPr>
          <w:szCs w:val="24"/>
        </w:rPr>
        <w:t>3.17.4</w:t>
      </w:r>
      <w:r w:rsidR="00D4554B">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32" w:name="_Ref468697489"/>
      <w:bookmarkStart w:id="1333" w:name="_Toc471823196"/>
      <w:r w:rsidRPr="0070125C">
        <w:rPr>
          <w:bCs/>
          <w:sz w:val="24"/>
          <w:szCs w:val="24"/>
        </w:rPr>
        <w:t>Проведение преддоговорных переговоров (при необходимости) и подписание Договор</w:t>
      </w:r>
      <w:bookmarkEnd w:id="1315"/>
      <w:bookmarkEnd w:id="1316"/>
      <w:bookmarkEnd w:id="1317"/>
      <w:bookmarkEnd w:id="1318"/>
      <w:bookmarkEnd w:id="1319"/>
      <w:bookmarkEnd w:id="1320"/>
      <w:r w:rsidRPr="0070125C">
        <w:rPr>
          <w:bCs/>
          <w:sz w:val="24"/>
          <w:szCs w:val="24"/>
        </w:rPr>
        <w:t>а</w:t>
      </w:r>
      <w:bookmarkEnd w:id="1324"/>
      <w:bookmarkEnd w:id="1325"/>
      <w:bookmarkEnd w:id="1326"/>
      <w:bookmarkEnd w:id="1327"/>
      <w:bookmarkEnd w:id="1328"/>
      <w:bookmarkEnd w:id="1329"/>
      <w:bookmarkEnd w:id="1330"/>
      <w:bookmarkEnd w:id="1332"/>
      <w:bookmarkEnd w:id="1333"/>
    </w:p>
    <w:p w:rsidR="00C165EC" w:rsidRPr="0070125C" w:rsidRDefault="00C165EC" w:rsidP="00E8556A">
      <w:pPr>
        <w:pStyle w:val="Times12"/>
        <w:numPr>
          <w:ilvl w:val="1"/>
          <w:numId w:val="100"/>
        </w:numPr>
        <w:spacing w:after="120"/>
        <w:ind w:left="0" w:firstLine="567"/>
        <w:rPr>
          <w:bCs w:val="0"/>
          <w:color w:val="000000"/>
          <w:szCs w:val="24"/>
        </w:rPr>
      </w:pPr>
      <w:bookmarkStart w:id="1334" w:name="_Ref55280483"/>
      <w:bookmarkStart w:id="1335" w:name="_Toc55285357"/>
      <w:bookmarkStart w:id="1336" w:name="_Toc55305389"/>
      <w:bookmarkStart w:id="1337" w:name="_Toc57314660"/>
      <w:bookmarkStart w:id="1338" w:name="_Toc69728974"/>
      <w:bookmarkStart w:id="1339"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lastRenderedPageBreak/>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40"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D4554B">
        <w:fldChar w:fldCharType="begin"/>
      </w:r>
      <w:r w:rsidR="00D4554B">
        <w:instrText xml:space="preserve"> REF _Ref311190855 \r \h  \* MERGEFORMAT </w:instrText>
      </w:r>
      <w:r w:rsidR="00D4554B">
        <w:fldChar w:fldCharType="separate"/>
      </w:r>
      <w:r w:rsidR="00FC2020" w:rsidRPr="00FC2020">
        <w:rPr>
          <w:bCs w:val="0"/>
          <w:color w:val="000000"/>
          <w:szCs w:val="24"/>
        </w:rPr>
        <w:t>3.17</w:t>
      </w:r>
      <w:r w:rsidR="00D4554B">
        <w:fldChar w:fldCharType="end"/>
      </w:r>
      <w:r w:rsidRPr="00796A96">
        <w:rPr>
          <w:bCs w:val="0"/>
          <w:color w:val="000000"/>
          <w:szCs w:val="24"/>
        </w:rPr>
        <w:t>)</w:t>
      </w:r>
      <w:r w:rsidR="0079705E" w:rsidRPr="00796A96">
        <w:rPr>
          <w:szCs w:val="24"/>
        </w:rPr>
        <w:t>.</w:t>
      </w:r>
      <w:bookmarkEnd w:id="1340"/>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D4554B">
        <w:fldChar w:fldCharType="begin"/>
      </w:r>
      <w:r w:rsidR="00D4554B">
        <w:instrText xml:space="preserve"> REF _Ref465670219 \r \h  \* MERGEFORMAT </w:instrText>
      </w:r>
      <w:r w:rsidR="00D4554B">
        <w:fldChar w:fldCharType="separate"/>
      </w:r>
      <w:r w:rsidR="00FC2020" w:rsidRPr="00FC2020">
        <w:rPr>
          <w:szCs w:val="24"/>
        </w:rPr>
        <w:t>3.15</w:t>
      </w:r>
      <w:r w:rsidR="00D4554B">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C806CD">
        <w:fldChar w:fldCharType="begin"/>
      </w:r>
      <w:r w:rsidR="00261290">
        <w:rPr>
          <w:szCs w:val="24"/>
        </w:rPr>
        <w:instrText xml:space="preserve"> REF _Ref465437572 \r \h </w:instrText>
      </w:r>
      <w:r w:rsidR="00C806CD">
        <w:fldChar w:fldCharType="separate"/>
      </w:r>
      <w:r w:rsidR="00FC2020">
        <w:rPr>
          <w:szCs w:val="24"/>
        </w:rPr>
        <w:t>3.17.2</w:t>
      </w:r>
      <w:r w:rsidR="00C806CD">
        <w:fldChar w:fldCharType="end"/>
      </w:r>
      <w:r w:rsidRPr="0070125C">
        <w:rPr>
          <w:szCs w:val="24"/>
        </w:rPr>
        <w:t>-</w:t>
      </w:r>
      <w:r w:rsidR="00D4554B">
        <w:fldChar w:fldCharType="begin"/>
      </w:r>
      <w:r w:rsidR="00D4554B">
        <w:instrText xml:space="preserve"> REF _Ref465440181 \r \h  \* MERGEFORMAT </w:instrText>
      </w:r>
      <w:r w:rsidR="00D4554B">
        <w:fldChar w:fldCharType="separate"/>
      </w:r>
      <w:r w:rsidR="00FC2020" w:rsidRPr="00FC2020">
        <w:rPr>
          <w:szCs w:val="24"/>
        </w:rPr>
        <w:t>3.17.4</w:t>
      </w:r>
      <w:r w:rsidR="00D4554B">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D4554B">
        <w:fldChar w:fldCharType="begin"/>
      </w:r>
      <w:r w:rsidR="00D4554B">
        <w:instrText xml:space="preserve"> REF _Ref86827161 \r \h  \* MERGEFORMAT </w:instrText>
      </w:r>
      <w:r w:rsidR="00D4554B">
        <w:fldChar w:fldCharType="separate"/>
      </w:r>
      <w:r w:rsidR="00FC2020" w:rsidRPr="00FC2020">
        <w:rPr>
          <w:bCs w:val="0"/>
          <w:color w:val="000000"/>
          <w:szCs w:val="24"/>
        </w:rPr>
        <w:t>1.2.6</w:t>
      </w:r>
      <w:r w:rsidR="00D4554B">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41" w:name="_Toc181693189"/>
      <w:bookmarkStart w:id="1342"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3" w:name="_Toc298234705"/>
      <w:bookmarkStart w:id="1344" w:name="_Ref441224402"/>
      <w:bookmarkStart w:id="1345" w:name="_Ref446059545"/>
      <w:bookmarkStart w:id="1346" w:name="_Ref468199124"/>
      <w:bookmarkStart w:id="1347" w:name="_Toc471823197"/>
      <w:bookmarkStart w:id="1348" w:name="_Toc255985700"/>
      <w:bookmarkStart w:id="1349" w:name="_Ref303251086"/>
      <w:bookmarkStart w:id="1350" w:name="_Ref303603212"/>
      <w:bookmarkStart w:id="1351"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41"/>
      <w:bookmarkEnd w:id="1342"/>
      <w:bookmarkEnd w:id="1343"/>
      <w:bookmarkEnd w:id="1344"/>
      <w:bookmarkEnd w:id="1345"/>
      <w:bookmarkEnd w:id="1346"/>
      <w:bookmarkEnd w:id="1347"/>
      <w:r w:rsidR="00524DFD" w:rsidRPr="0070125C">
        <w:rPr>
          <w:sz w:val="24"/>
          <w:szCs w:val="24"/>
        </w:rPr>
        <w:t xml:space="preserve"> </w:t>
      </w:r>
      <w:bookmarkEnd w:id="1348"/>
      <w:bookmarkEnd w:id="1349"/>
      <w:bookmarkEnd w:id="1350"/>
      <w:bookmarkEnd w:id="1351"/>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1468CB">
        <w:t>7</w:t>
      </w:r>
      <w:r w:rsidR="00514CE6" w:rsidRPr="00261290">
        <w:rPr>
          <w:szCs w:val="24"/>
        </w:rPr>
        <w:t>)</w:t>
      </w:r>
      <w:r w:rsidRPr="00261290">
        <w:rPr>
          <w:szCs w:val="24"/>
        </w:rPr>
        <w:t xml:space="preserve"> и подпункте </w:t>
      </w:r>
      <w:r w:rsidR="00D4554B">
        <w:fldChar w:fldCharType="begin"/>
      </w:r>
      <w:r w:rsidR="00D4554B">
        <w:instrText xml:space="preserve"> REF _Ref465437572 \r \h  \* MERGEFORMAT </w:instrText>
      </w:r>
      <w:r w:rsidR="00D4554B">
        <w:fldChar w:fldCharType="separate"/>
      </w:r>
      <w:r w:rsidR="00FC2020" w:rsidRPr="00FC2020">
        <w:rPr>
          <w:szCs w:val="24"/>
        </w:rPr>
        <w:t>3.17.2</w:t>
      </w:r>
      <w:r w:rsidR="00D4554B">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52"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2"/>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D4554B">
        <w:fldChar w:fldCharType="begin"/>
      </w:r>
      <w:r w:rsidR="00D4554B">
        <w:instrText xml:space="preserve"> REF _Ref468974078 \r \h  \* MERGEFORMAT </w:instrText>
      </w:r>
      <w:r w:rsidR="00D4554B">
        <w:fldChar w:fldCharType="separate"/>
      </w:r>
      <w:r w:rsidR="00FC2020" w:rsidRPr="00FC2020">
        <w:rPr>
          <w:bCs w:val="0"/>
          <w:szCs w:val="24"/>
        </w:rPr>
        <w:t>3.4.8.4.4</w:t>
      </w:r>
      <w:r w:rsidR="00D4554B">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D4554B">
        <w:fldChar w:fldCharType="begin"/>
      </w:r>
      <w:r w:rsidR="00D4554B">
        <w:instrText xml:space="preserve"> REF _Ref441571138 \r \h  \* MERGEFORMAT </w:instrText>
      </w:r>
      <w:r w:rsidR="00D4554B">
        <w:fldChar w:fldCharType="separate"/>
      </w:r>
      <w:r w:rsidR="00FC2020">
        <w:t>2</w:t>
      </w:r>
      <w:r w:rsidR="00D4554B">
        <w:fldChar w:fldCharType="end"/>
      </w:r>
      <w:r w:rsidRPr="00261290">
        <w:rPr>
          <w:szCs w:val="24"/>
        </w:rPr>
        <w:t xml:space="preserve">) с учетом требований, изложенных в подпункте </w:t>
      </w:r>
      <w:r w:rsidR="00D4554B">
        <w:fldChar w:fldCharType="begin"/>
      </w:r>
      <w:r w:rsidR="00D4554B">
        <w:instrText xml:space="preserve"> REF _Ref465437572 \r \h  \* MERGEFORMAT </w:instrText>
      </w:r>
      <w:r w:rsidR="00D4554B">
        <w:fldChar w:fldCharType="separate"/>
      </w:r>
      <w:r w:rsidR="00FC2020" w:rsidRPr="00FC2020">
        <w:rPr>
          <w:szCs w:val="24"/>
        </w:rPr>
        <w:t>3.17.2</w:t>
      </w:r>
      <w:r w:rsidR="00D4554B">
        <w:fldChar w:fldCharType="end"/>
      </w:r>
      <w:r w:rsidRPr="00261290">
        <w:rPr>
          <w:szCs w:val="24"/>
        </w:rPr>
        <w:t xml:space="preserve">, а также на этапе преддговорных переговоров (п. </w:t>
      </w:r>
      <w:r w:rsidR="00D4554B">
        <w:fldChar w:fldCharType="begin"/>
      </w:r>
      <w:r w:rsidR="00D4554B">
        <w:instrText xml:space="preserve"> REF _Ref468697489 \r \h  \* MERGEFORMAT </w:instrText>
      </w:r>
      <w:r w:rsidR="00D4554B">
        <w:fldChar w:fldCharType="separate"/>
      </w:r>
      <w:r w:rsidR="00FC2020" w:rsidRPr="00FC2020">
        <w:rPr>
          <w:szCs w:val="24"/>
        </w:rPr>
        <w:t>3.16</w:t>
      </w:r>
      <w:r w:rsidR="00D4554B">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53"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D4554B">
        <w:fldChar w:fldCharType="begin"/>
      </w:r>
      <w:r w:rsidR="00D4554B">
        <w:instrText xml:space="preserve"> REF _Ref302132333 \r \h  \* MERGEFORMAT </w:instrText>
      </w:r>
      <w:r w:rsidR="00D4554B">
        <w:fldChar w:fldCharType="separate"/>
      </w:r>
      <w:r w:rsidR="00FC2020" w:rsidRPr="00FC2020">
        <w:rPr>
          <w:bCs w:val="0"/>
          <w:szCs w:val="24"/>
        </w:rPr>
        <w:t>3.14.6</w:t>
      </w:r>
      <w:r w:rsidR="00D4554B">
        <w:fldChar w:fldCharType="end"/>
      </w:r>
      <w:r w:rsidRPr="00261290">
        <w:rPr>
          <w:bCs w:val="0"/>
          <w:szCs w:val="24"/>
        </w:rPr>
        <w:t>.</w:t>
      </w:r>
      <w:bookmarkEnd w:id="1353"/>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4" w:name="_Toc298234706"/>
      <w:bookmarkStart w:id="1355" w:name="_Toc255985701"/>
      <w:bookmarkStart w:id="1356" w:name="_Ref303251111"/>
      <w:bookmarkStart w:id="1357" w:name="_Ref306191812"/>
      <w:bookmarkStart w:id="1358" w:name="_Ref467504788"/>
      <w:bookmarkStart w:id="1359" w:name="_Toc471823198"/>
      <w:r w:rsidRPr="0070125C">
        <w:rPr>
          <w:sz w:val="24"/>
          <w:szCs w:val="24"/>
        </w:rPr>
        <w:t>Уведомление о результатах конкурса</w:t>
      </w:r>
      <w:bookmarkEnd w:id="1354"/>
      <w:bookmarkEnd w:id="1355"/>
      <w:bookmarkEnd w:id="1356"/>
      <w:bookmarkEnd w:id="1357"/>
      <w:bookmarkEnd w:id="1358"/>
      <w:bookmarkEnd w:id="1359"/>
    </w:p>
    <w:p w:rsidR="00495348" w:rsidRPr="00796A96" w:rsidRDefault="00495348" w:rsidP="001C6CCB">
      <w:pPr>
        <w:suppressAutoHyphens/>
        <w:adjustRightInd w:val="0"/>
        <w:spacing w:after="120"/>
        <w:ind w:firstLine="709"/>
        <w:textAlignment w:val="baseline"/>
        <w:rPr>
          <w:bCs/>
          <w:szCs w:val="24"/>
        </w:rPr>
      </w:pPr>
      <w:bookmarkStart w:id="1360" w:name="_Ref55280368"/>
      <w:bookmarkStart w:id="1361" w:name="_Toc55285361"/>
      <w:bookmarkStart w:id="1362" w:name="_Toc55305390"/>
      <w:bookmarkStart w:id="1363" w:name="_Toc57314671"/>
      <w:bookmarkStart w:id="1364" w:name="_Toc69728985"/>
      <w:bookmarkStart w:id="1365" w:name="_Toc98251750"/>
      <w:bookmarkStart w:id="1366" w:name="ФОРМЫ"/>
      <w:bookmarkEnd w:id="1334"/>
      <w:bookmarkEnd w:id="1335"/>
      <w:bookmarkEnd w:id="1336"/>
      <w:bookmarkEnd w:id="1337"/>
      <w:bookmarkEnd w:id="1338"/>
      <w:bookmarkEnd w:id="1339"/>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D4554B">
        <w:fldChar w:fldCharType="begin"/>
      </w:r>
      <w:r w:rsidR="00D4554B">
        <w:instrText xml:space="preserve"> REF _Ref441571244 \r \h  \* MERGEFORMAT </w:instrText>
      </w:r>
      <w:r w:rsidR="00D4554B">
        <w:fldChar w:fldCharType="separate"/>
      </w:r>
      <w:r w:rsidR="00FC2020" w:rsidRPr="00FC2020">
        <w:rPr>
          <w:iCs/>
          <w:szCs w:val="24"/>
        </w:rPr>
        <w:t>1.1.1</w:t>
      </w:r>
      <w:r w:rsidR="00D4554B">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67" w:name="_Ref440270568"/>
      <w:bookmarkStart w:id="1368" w:name="_Ref440274159"/>
      <w:bookmarkStart w:id="1369" w:name="_Ref440292555"/>
      <w:bookmarkStart w:id="1370" w:name="_Ref440292779"/>
      <w:bookmarkStart w:id="1371" w:name="_Toc441131092"/>
      <w:bookmarkStart w:id="1372" w:name="_Toc471823199"/>
      <w:bookmarkStart w:id="1373" w:name="_Toc255987070"/>
      <w:bookmarkStart w:id="1374" w:name="_Toc298234708"/>
      <w:bookmarkStart w:id="1375" w:name="_Ref303252032"/>
      <w:bookmarkStart w:id="1376" w:name="_Ref303252070"/>
      <w:bookmarkStart w:id="1377" w:name="_Ref303252077"/>
      <w:bookmarkStart w:id="1378" w:name="_Ref303277194"/>
      <w:bookmarkStart w:id="1379" w:name="_Ref305658227"/>
      <w:bookmarkStart w:id="1380" w:name="_Ref306189779"/>
      <w:bookmarkStart w:id="1381" w:name="_Ref306194809"/>
      <w:bookmarkStart w:id="1382" w:name="_Ref306636965"/>
      <w:bookmarkStart w:id="1383" w:name="_Ref306636996"/>
      <w:bookmarkStart w:id="1384" w:name="_Ref307397504"/>
      <w:bookmarkStart w:id="1385" w:name="_Ref307397528"/>
      <w:bookmarkStart w:id="1386" w:name="_Ref307397538"/>
      <w:bookmarkStart w:id="1387" w:name="_Ref307397550"/>
      <w:bookmarkStart w:id="1388" w:name="_Ref307397560"/>
      <w:bookmarkStart w:id="1389" w:name="_Ref307397580"/>
      <w:bookmarkStart w:id="1390" w:name="_Ref307397635"/>
      <w:bookmarkStart w:id="1391" w:name="_Ref307397689"/>
      <w:bookmarkStart w:id="1392" w:name="_Ref307397698"/>
      <w:bookmarkStart w:id="1393" w:name="_Ref307397718"/>
      <w:bookmarkStart w:id="1394" w:name="_Ref307397749"/>
      <w:bookmarkStart w:id="1395" w:name="_Ref307397762"/>
      <w:bookmarkStart w:id="1396" w:name="_Ref307397779"/>
      <w:bookmarkStart w:id="1397" w:name="_Ref307397791"/>
      <w:bookmarkStart w:id="1398" w:name="_Ref307397799"/>
      <w:bookmarkStart w:id="1399" w:name="_Ref307397821"/>
      <w:bookmarkStart w:id="1400" w:name="_Ref307397843"/>
      <w:bookmarkStart w:id="1401" w:name="_Ref307397903"/>
      <w:bookmarkStart w:id="1402" w:name="_Ref441488179"/>
      <w:r w:rsidRPr="00514CE6">
        <w:rPr>
          <w:rFonts w:ascii="Times New Roman" w:hAnsi="Times New Roman"/>
          <w:caps/>
          <w:sz w:val="24"/>
          <w:szCs w:val="24"/>
        </w:rPr>
        <w:lastRenderedPageBreak/>
        <w:t>Техническая часть</w:t>
      </w:r>
      <w:bookmarkEnd w:id="1367"/>
      <w:bookmarkEnd w:id="1368"/>
      <w:bookmarkEnd w:id="1369"/>
      <w:bookmarkEnd w:id="1370"/>
      <w:bookmarkEnd w:id="1371"/>
      <w:bookmarkEnd w:id="1372"/>
      <w:r w:rsidR="000D1809" w:rsidRPr="00796A96">
        <w:rPr>
          <w:rFonts w:ascii="Times New Roman" w:hAnsi="Times New Roman"/>
          <w:sz w:val="24"/>
          <w:szCs w:val="24"/>
        </w:rPr>
        <w:t xml:space="preserve"> </w:t>
      </w:r>
      <w:bookmarkEnd w:id="1360"/>
      <w:bookmarkEnd w:id="1361"/>
      <w:bookmarkEnd w:id="1362"/>
      <w:bookmarkEnd w:id="1363"/>
      <w:bookmarkEnd w:id="1364"/>
      <w:bookmarkEnd w:id="1365"/>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03" w:name="_Toc176064097"/>
      <w:bookmarkStart w:id="1404" w:name="_Toc176338525"/>
      <w:bookmarkStart w:id="1405" w:name="_Toc180399753"/>
      <w:bookmarkStart w:id="1406" w:name="_Toc189457101"/>
      <w:bookmarkStart w:id="1407" w:name="_Toc189461737"/>
      <w:bookmarkStart w:id="1408" w:name="_Toc189462011"/>
      <w:bookmarkStart w:id="1409" w:name="_Toc191273610"/>
      <w:bookmarkStart w:id="1410" w:name="_Toc423421726"/>
      <w:bookmarkStart w:id="1411" w:name="_Toc441131093"/>
      <w:bookmarkStart w:id="1412" w:name="_Toc471823200"/>
      <w:bookmarkStart w:id="1413" w:name="_Toc167189319"/>
      <w:bookmarkStart w:id="1414" w:name="_Toc168725254"/>
      <w:r w:rsidRPr="00514CE6">
        <w:rPr>
          <w:sz w:val="24"/>
          <w:szCs w:val="24"/>
        </w:rPr>
        <w:t xml:space="preserve">Перечень, объемы и характеристики </w:t>
      </w:r>
      <w:bookmarkEnd w:id="1403"/>
      <w:bookmarkEnd w:id="1404"/>
      <w:bookmarkEnd w:id="1405"/>
      <w:bookmarkEnd w:id="1406"/>
      <w:bookmarkEnd w:id="1407"/>
      <w:bookmarkEnd w:id="1408"/>
      <w:bookmarkEnd w:id="1409"/>
      <w:bookmarkEnd w:id="1410"/>
      <w:r w:rsidRPr="00514CE6">
        <w:rPr>
          <w:sz w:val="24"/>
          <w:szCs w:val="24"/>
        </w:rPr>
        <w:t xml:space="preserve">закупаемых </w:t>
      </w:r>
      <w:bookmarkEnd w:id="1411"/>
      <w:r w:rsidR="0057216B">
        <w:rPr>
          <w:sz w:val="24"/>
          <w:szCs w:val="24"/>
        </w:rPr>
        <w:t>работ</w:t>
      </w:r>
      <w:bookmarkEnd w:id="1412"/>
    </w:p>
    <w:p w:rsidR="00514CE6" w:rsidRDefault="00514CE6" w:rsidP="00363FC9">
      <w:pPr>
        <w:pStyle w:val="3"/>
        <w:numPr>
          <w:ilvl w:val="2"/>
          <w:numId w:val="80"/>
        </w:numPr>
        <w:ind w:left="0" w:firstLine="851"/>
        <w:jc w:val="both"/>
        <w:rPr>
          <w:b w:val="0"/>
          <w:sz w:val="24"/>
          <w:szCs w:val="24"/>
        </w:rPr>
      </w:pPr>
      <w:bookmarkStart w:id="1415" w:name="_Toc439166311"/>
      <w:bookmarkStart w:id="1416" w:name="_Toc439170659"/>
      <w:bookmarkStart w:id="1417" w:name="_Toc439172761"/>
      <w:bookmarkStart w:id="1418" w:name="_Toc439173205"/>
      <w:bookmarkStart w:id="1419" w:name="_Toc439238199"/>
      <w:bookmarkStart w:id="1420" w:name="_Toc439252751"/>
      <w:bookmarkStart w:id="1421" w:name="_Toc439323609"/>
      <w:bookmarkStart w:id="1422" w:name="_Toc439323725"/>
      <w:bookmarkStart w:id="1423" w:name="_Toc440361359"/>
      <w:bookmarkStart w:id="1424" w:name="_Toc440376114"/>
      <w:bookmarkStart w:id="1425" w:name="_Toc440376241"/>
      <w:bookmarkStart w:id="1426" w:name="_Toc440382503"/>
      <w:bookmarkStart w:id="1427" w:name="_Toc440447173"/>
      <w:bookmarkStart w:id="1428" w:name="_Toc440632334"/>
      <w:bookmarkStart w:id="1429" w:name="_Toc440875107"/>
      <w:bookmarkStart w:id="1430" w:name="_Toc441131094"/>
      <w:bookmarkStart w:id="1431" w:name="_Toc441572068"/>
      <w:bookmarkStart w:id="1432" w:name="_Toc441575160"/>
      <w:bookmarkStart w:id="1433" w:name="_Toc442434821"/>
      <w:bookmarkStart w:id="1434" w:name="_Toc442435660"/>
      <w:bookmarkStart w:id="1435" w:name="_Toc462044780"/>
      <w:bookmarkStart w:id="1436" w:name="_Toc462068483"/>
      <w:bookmarkStart w:id="1437" w:name="_Toc463514173"/>
      <w:bookmarkStart w:id="1438" w:name="_Toc469480410"/>
      <w:bookmarkStart w:id="1439" w:name="_Toc471823201"/>
      <w:r w:rsidRPr="00514CE6">
        <w:rPr>
          <w:b w:val="0"/>
          <w:sz w:val="24"/>
          <w:szCs w:val="24"/>
        </w:rPr>
        <w:t xml:space="preserve">Техническое(ие) задание(я) по </w:t>
      </w:r>
      <w:r w:rsidRPr="00D4554B">
        <w:rPr>
          <w:b w:val="0"/>
          <w:sz w:val="24"/>
          <w:szCs w:val="24"/>
        </w:rPr>
        <w:t>Лоту №1 (</w:t>
      </w:r>
      <w:r w:rsidRPr="00514CE6">
        <w:rPr>
          <w:b w:val="0"/>
          <w:sz w:val="24"/>
          <w:szCs w:val="24"/>
        </w:rPr>
        <w:t xml:space="preserve">подраздел </w:t>
      </w:r>
      <w:r w:rsidR="00C806CD">
        <w:rPr>
          <w:b w:val="0"/>
          <w:sz w:val="24"/>
          <w:szCs w:val="24"/>
        </w:rPr>
        <w:fldChar w:fldCharType="begin"/>
      </w:r>
      <w:r>
        <w:rPr>
          <w:b w:val="0"/>
          <w:sz w:val="24"/>
          <w:szCs w:val="24"/>
        </w:rPr>
        <w:instrText xml:space="preserve"> REF _Ref303323780 \r \h </w:instrText>
      </w:r>
      <w:r w:rsidR="00C806CD">
        <w:rPr>
          <w:b w:val="0"/>
          <w:sz w:val="24"/>
          <w:szCs w:val="24"/>
        </w:rPr>
      </w:r>
      <w:r w:rsidR="00C806CD">
        <w:rPr>
          <w:b w:val="0"/>
          <w:sz w:val="24"/>
          <w:szCs w:val="24"/>
        </w:rPr>
        <w:fldChar w:fldCharType="separate"/>
      </w:r>
      <w:r w:rsidR="00FC2020">
        <w:rPr>
          <w:b w:val="0"/>
          <w:sz w:val="24"/>
          <w:szCs w:val="24"/>
        </w:rPr>
        <w:t>1.1.4</w:t>
      </w:r>
      <w:r w:rsidR="00C806CD">
        <w:rPr>
          <w:b w:val="0"/>
          <w:sz w:val="24"/>
          <w:szCs w:val="24"/>
        </w:rPr>
        <w:fldChar w:fldCharType="end"/>
      </w:r>
      <w:r w:rsidRPr="00514CE6">
        <w:rPr>
          <w:b w:val="0"/>
          <w:sz w:val="24"/>
          <w:szCs w:val="24"/>
        </w:rPr>
        <w:t xml:space="preserve">) изложено(ы) в Приложении №1, которое является неотъемлемым приложением к настоящей </w:t>
      </w:r>
      <w:r>
        <w:rPr>
          <w:b w:val="0"/>
          <w:sz w:val="24"/>
          <w:szCs w:val="24"/>
        </w:rPr>
        <w:t>Документации</w:t>
      </w:r>
      <w:r w:rsidRPr="00514CE6">
        <w:rPr>
          <w:b w:val="0"/>
          <w:sz w:val="24"/>
          <w:szCs w:val="24"/>
        </w:rPr>
        <w:t xml:space="preserve"> и предоставляется Участникам вместе с ней в качестве отдельного документа.</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514CE6">
        <w:rPr>
          <w:sz w:val="24"/>
          <w:szCs w:val="24"/>
        </w:rPr>
        <w:t xml:space="preserve">Требование к </w:t>
      </w:r>
      <w:bookmarkEnd w:id="1440"/>
      <w:bookmarkEnd w:id="1441"/>
      <w:bookmarkEnd w:id="1442"/>
      <w:r w:rsidRPr="00514CE6">
        <w:rPr>
          <w:sz w:val="24"/>
          <w:szCs w:val="24"/>
        </w:rPr>
        <w:t xml:space="preserve">закупаемым </w:t>
      </w:r>
      <w:bookmarkEnd w:id="1443"/>
      <w:r w:rsidR="0057216B">
        <w:rPr>
          <w:sz w:val="24"/>
          <w:szCs w:val="24"/>
        </w:rPr>
        <w:t>работам</w:t>
      </w:r>
      <w:bookmarkEnd w:id="1444"/>
    </w:p>
    <w:p w:rsidR="00514CE6" w:rsidRPr="0008171A"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3"/>
      <w:bookmarkEnd w:id="1414"/>
      <w:bookmarkEnd w:id="1470"/>
      <w:bookmarkEnd w:id="1471"/>
      <w:bookmarkEnd w:id="1472"/>
      <w:r w:rsidRPr="0008171A">
        <w:rPr>
          <w:sz w:val="24"/>
          <w:szCs w:val="24"/>
        </w:rPr>
        <w:t>Альтернативные предложения</w:t>
      </w:r>
      <w:bookmarkStart w:id="1474" w:name="_Ref56252639"/>
      <w:bookmarkEnd w:id="1473"/>
    </w:p>
    <w:p w:rsidR="00827F49" w:rsidRPr="0008171A"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6"/>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88090C">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88090C">
        <w:rPr>
          <w:sz w:val="24"/>
          <w:szCs w:val="24"/>
        </w:rPr>
        <w:t xml:space="preserve">Письмо о подаче оферты </w:t>
      </w:r>
      <w:bookmarkStart w:id="1508" w:name="_Ref22846535"/>
      <w:r w:rsidRPr="0088090C">
        <w:rPr>
          <w:sz w:val="24"/>
          <w:szCs w:val="24"/>
        </w:rPr>
        <w:t>(</w:t>
      </w:r>
      <w:bookmarkEnd w:id="1508"/>
      <w:r w:rsidRPr="0088090C">
        <w:rPr>
          <w:sz w:val="24"/>
          <w:szCs w:val="24"/>
        </w:rPr>
        <w:t xml:space="preserve">форма </w:t>
      </w:r>
      <w:r w:rsidRPr="0088090C">
        <w:rPr>
          <w:noProof/>
          <w:sz w:val="24"/>
          <w:szCs w:val="24"/>
        </w:rPr>
        <w:t>1</w:t>
      </w:r>
      <w:r w:rsidRPr="0088090C">
        <w:rPr>
          <w:sz w:val="24"/>
          <w:szCs w:val="24"/>
        </w:rPr>
        <w:t>)</w:t>
      </w:r>
      <w:bookmarkEnd w:id="1500"/>
      <w:bookmarkEnd w:id="1501"/>
      <w:bookmarkEnd w:id="1502"/>
      <w:bookmarkEnd w:id="1503"/>
      <w:bookmarkEnd w:id="1504"/>
      <w:bookmarkEnd w:id="1505"/>
      <w:bookmarkEnd w:id="1506"/>
      <w:bookmarkEnd w:id="1507"/>
    </w:p>
    <w:p w:rsidR="00211593" w:rsidRPr="0088090C"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88090C">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8"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является окончательной и содержит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Pr>
          <w:b/>
          <w:szCs w:val="24"/>
        </w:rPr>
        <w:br w:type="page"/>
      </w:r>
    </w:p>
    <w:p w:rsidR="00211593" w:rsidRPr="00581E9C"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581E9C">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806CD">
        <w:rPr>
          <w:sz w:val="24"/>
          <w:szCs w:val="24"/>
        </w:rPr>
        <w:fldChar w:fldCharType="begin"/>
      </w:r>
      <w:r w:rsidR="009922AC">
        <w:rPr>
          <w:sz w:val="24"/>
          <w:szCs w:val="24"/>
        </w:rPr>
        <w:instrText xml:space="preserve"> REF _Ref441571664 \r \h </w:instrText>
      </w:r>
      <w:r w:rsidR="00C806CD">
        <w:rPr>
          <w:sz w:val="24"/>
          <w:szCs w:val="24"/>
        </w:rPr>
      </w:r>
      <w:r w:rsidR="00C806CD">
        <w:rPr>
          <w:sz w:val="24"/>
          <w:szCs w:val="24"/>
        </w:rPr>
        <w:fldChar w:fldCharType="separate"/>
      </w:r>
      <w:r w:rsidR="00FC2020">
        <w:rPr>
          <w:sz w:val="24"/>
          <w:szCs w:val="24"/>
        </w:rPr>
        <w:t>3.4.4</w:t>
      </w:r>
      <w:r w:rsidR="00C806CD">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806CD">
        <w:rPr>
          <w:sz w:val="24"/>
          <w:szCs w:val="24"/>
        </w:rPr>
        <w:fldChar w:fldCharType="begin"/>
      </w:r>
      <w:r>
        <w:rPr>
          <w:sz w:val="24"/>
          <w:szCs w:val="24"/>
        </w:rPr>
        <w:instrText xml:space="preserve"> REF _Ref55279015 \r \h </w:instrText>
      </w:r>
      <w:r w:rsidR="00C806CD">
        <w:rPr>
          <w:sz w:val="24"/>
          <w:szCs w:val="24"/>
        </w:rPr>
      </w:r>
      <w:r w:rsidR="00C806CD">
        <w:rPr>
          <w:sz w:val="24"/>
          <w:szCs w:val="24"/>
        </w:rPr>
        <w:fldChar w:fldCharType="separate"/>
      </w:r>
      <w:r w:rsidR="00FC2020">
        <w:rPr>
          <w:sz w:val="24"/>
          <w:szCs w:val="24"/>
        </w:rPr>
        <w:t>3.4.1.6</w:t>
      </w:r>
      <w:r w:rsidR="00C806CD">
        <w:rPr>
          <w:sz w:val="24"/>
          <w:szCs w:val="24"/>
        </w:rPr>
        <w:fldChar w:fldCharType="end"/>
      </w:r>
      <w:r w:rsidRPr="00492C8B">
        <w:rPr>
          <w:sz w:val="24"/>
          <w:szCs w:val="24"/>
        </w:rPr>
        <w:t xml:space="preserve"> и </w:t>
      </w:r>
      <w:r w:rsidR="00C806CD">
        <w:rPr>
          <w:sz w:val="24"/>
          <w:szCs w:val="24"/>
        </w:rPr>
        <w:fldChar w:fldCharType="begin"/>
      </w:r>
      <w:r>
        <w:rPr>
          <w:sz w:val="24"/>
          <w:szCs w:val="24"/>
        </w:rPr>
        <w:instrText xml:space="preserve"> REF _Ref195087786 \r \h </w:instrText>
      </w:r>
      <w:r w:rsidR="00C806CD">
        <w:rPr>
          <w:sz w:val="24"/>
          <w:szCs w:val="24"/>
        </w:rPr>
      </w:r>
      <w:r w:rsidR="00C806CD">
        <w:rPr>
          <w:sz w:val="24"/>
          <w:szCs w:val="24"/>
        </w:rPr>
        <w:fldChar w:fldCharType="separate"/>
      </w:r>
      <w:r w:rsidR="00FC2020">
        <w:rPr>
          <w:sz w:val="24"/>
          <w:szCs w:val="24"/>
        </w:rPr>
        <w:t>3.4.1.7</w:t>
      </w:r>
      <w:r w:rsidR="00C806CD">
        <w:rPr>
          <w:sz w:val="24"/>
          <w:szCs w:val="24"/>
        </w:rPr>
        <w:fldChar w:fldCharType="end"/>
      </w:r>
      <w:r w:rsidRPr="00492C8B">
        <w:rPr>
          <w:sz w:val="24"/>
          <w:szCs w:val="24"/>
        </w:rPr>
        <w:t>.</w:t>
      </w:r>
    </w:p>
    <w:p w:rsidR="00211593"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br w:type="page"/>
      </w:r>
    </w:p>
    <w:p w:rsidR="00211593" w:rsidRPr="00200F14"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r w:rsidRPr="00200F14">
        <w:rPr>
          <w:sz w:val="24"/>
          <w:szCs w:val="24"/>
        </w:rPr>
        <w:lastRenderedPageBreak/>
        <w:t>Антикоррупционные обязательства (Форма 1.1).</w:t>
      </w:r>
      <w:bookmarkEnd w:id="1566"/>
      <w:bookmarkEnd w:id="1567"/>
      <w:bookmarkEnd w:id="1568"/>
      <w:bookmarkEnd w:id="1569"/>
      <w:bookmarkEnd w:id="1570"/>
    </w:p>
    <w:p w:rsidR="00211593" w:rsidRPr="00581E9C"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581E9C">
        <w:rPr>
          <w:sz w:val="24"/>
          <w:szCs w:val="24"/>
        </w:rPr>
        <w:t>Форма Антикоррупционных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9"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30"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31"/>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88090C">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88090C">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88090C">
        <w:rPr>
          <w:sz w:val="24"/>
          <w:szCs w:val="24"/>
        </w:rPr>
        <w:t xml:space="preserve"> </w:t>
      </w:r>
      <w:bookmarkEnd w:id="1622"/>
      <w:bookmarkEnd w:id="1623"/>
      <w:bookmarkEnd w:id="1624"/>
      <w:bookmarkEnd w:id="1625"/>
      <w:r w:rsidR="004D5E6A" w:rsidRPr="0088090C">
        <w:rPr>
          <w:bCs w:val="0"/>
          <w:sz w:val="24"/>
          <w:szCs w:val="24"/>
        </w:rPr>
        <w:t>работ</w:t>
      </w:r>
      <w:bookmarkEnd w:id="1626"/>
      <w:bookmarkEnd w:id="1627"/>
      <w:bookmarkEnd w:id="1628"/>
      <w:bookmarkEnd w:id="1629"/>
      <w:bookmarkEnd w:id="1630"/>
      <w:bookmarkEnd w:id="1631"/>
      <w:bookmarkEnd w:id="163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F647F7">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88090C">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06CD">
        <w:rPr>
          <w:bCs/>
          <w:sz w:val="24"/>
          <w:szCs w:val="24"/>
        </w:rPr>
        <w:fldChar w:fldCharType="begin"/>
      </w:r>
      <w:r>
        <w:rPr>
          <w:sz w:val="24"/>
          <w:szCs w:val="24"/>
        </w:rPr>
        <w:instrText xml:space="preserve"> REF _Ref440537086 \r \h </w:instrText>
      </w:r>
      <w:r w:rsidR="00C806CD">
        <w:rPr>
          <w:bCs/>
          <w:sz w:val="24"/>
          <w:szCs w:val="24"/>
        </w:rPr>
      </w:r>
      <w:r w:rsidR="00C806CD">
        <w:rPr>
          <w:bCs/>
          <w:sz w:val="24"/>
          <w:szCs w:val="24"/>
        </w:rPr>
        <w:fldChar w:fldCharType="separate"/>
      </w:r>
      <w:r w:rsidR="00FC2020">
        <w:rPr>
          <w:sz w:val="24"/>
          <w:szCs w:val="24"/>
        </w:rPr>
        <w:t>5.3</w:t>
      </w:r>
      <w:r w:rsidR="00C806CD">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63"/>
      <w:bookmarkEnd w:id="1664"/>
      <w:bookmarkEnd w:id="1665"/>
      <w:bookmarkEnd w:id="1666"/>
      <w:bookmarkEnd w:id="1667"/>
      <w:bookmarkEnd w:id="1668"/>
      <w:bookmarkEnd w:id="1669"/>
      <w:bookmarkEnd w:id="167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88090C">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88090C">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806CD">
        <w:rPr>
          <w:i/>
          <w:color w:val="000000"/>
        </w:rPr>
        <w:fldChar w:fldCharType="begin"/>
      </w:r>
      <w:r w:rsidR="009922AC">
        <w:rPr>
          <w:i/>
          <w:color w:val="000000"/>
        </w:rPr>
        <w:instrText xml:space="preserve"> REF _Ref440270568 \r \h </w:instrText>
      </w:r>
      <w:r w:rsidR="00C806CD">
        <w:rPr>
          <w:i/>
          <w:color w:val="000000"/>
        </w:rPr>
      </w:r>
      <w:r w:rsidR="00C806CD">
        <w:rPr>
          <w:i/>
          <w:color w:val="000000"/>
        </w:rPr>
        <w:fldChar w:fldCharType="separate"/>
      </w:r>
      <w:r w:rsidR="00FC2020">
        <w:rPr>
          <w:i/>
          <w:color w:val="000000"/>
        </w:rPr>
        <w:t>4</w:t>
      </w:r>
      <w:r w:rsidR="00C806CD">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C806CD">
        <w:rPr>
          <w:i/>
          <w:color w:val="000000"/>
        </w:rPr>
        <w:fldChar w:fldCharType="begin"/>
      </w:r>
      <w:r>
        <w:rPr>
          <w:i/>
          <w:color w:val="000000"/>
        </w:rPr>
        <w:instrText xml:space="preserve"> REF _Ref440270568 \r \h </w:instrText>
      </w:r>
      <w:r w:rsidR="00C806CD">
        <w:rPr>
          <w:i/>
          <w:color w:val="000000"/>
        </w:rPr>
      </w:r>
      <w:r w:rsidR="00C806CD">
        <w:rPr>
          <w:i/>
          <w:color w:val="000000"/>
        </w:rPr>
        <w:fldChar w:fldCharType="separate"/>
      </w:r>
      <w:r w:rsidR="00FC2020">
        <w:rPr>
          <w:i/>
          <w:color w:val="000000"/>
        </w:rPr>
        <w:t>4</w:t>
      </w:r>
      <w:r w:rsidR="00C806CD">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88090C">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06CD">
        <w:rPr>
          <w:bCs/>
          <w:sz w:val="24"/>
          <w:szCs w:val="24"/>
        </w:rPr>
        <w:fldChar w:fldCharType="begin"/>
      </w:r>
      <w:r>
        <w:rPr>
          <w:sz w:val="24"/>
          <w:szCs w:val="24"/>
        </w:rPr>
        <w:instrText xml:space="preserve"> REF _Ref55336310 \r \h </w:instrText>
      </w:r>
      <w:r w:rsidR="00C806CD">
        <w:rPr>
          <w:bCs/>
          <w:sz w:val="24"/>
          <w:szCs w:val="24"/>
        </w:rPr>
      </w:r>
      <w:r w:rsidR="00C806CD">
        <w:rPr>
          <w:bCs/>
          <w:sz w:val="24"/>
          <w:szCs w:val="24"/>
        </w:rPr>
        <w:fldChar w:fldCharType="separate"/>
      </w:r>
      <w:r w:rsidR="00FC2020">
        <w:rPr>
          <w:sz w:val="24"/>
          <w:szCs w:val="24"/>
        </w:rPr>
        <w:t>5.1</w:t>
      </w:r>
      <w:r w:rsidR="00C806CD">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45"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581E9C">
        <w:rPr>
          <w:sz w:val="24"/>
          <w:szCs w:val="24"/>
        </w:rPr>
        <w:t xml:space="preserve">Форма </w:t>
      </w:r>
      <w:bookmarkEnd w:id="1755"/>
      <w:r w:rsidRPr="00581E9C">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581E9C">
        <w:rPr>
          <w:sz w:val="24"/>
          <w:szCs w:val="24"/>
        </w:rPr>
        <w:t>выполнения работ</w:t>
      </w:r>
      <w:bookmarkEnd w:id="1780"/>
      <w:bookmarkEnd w:id="1781"/>
      <w:bookmarkEnd w:id="1782"/>
      <w:bookmarkEnd w:id="1783"/>
      <w:bookmarkEnd w:id="1784"/>
      <w:bookmarkEnd w:id="1785"/>
      <w:bookmarkEnd w:id="17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F647F7">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88090C">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806CD">
        <w:rPr>
          <w:sz w:val="24"/>
          <w:szCs w:val="24"/>
        </w:rPr>
        <w:fldChar w:fldCharType="begin"/>
      </w:r>
      <w:r>
        <w:rPr>
          <w:sz w:val="24"/>
          <w:szCs w:val="24"/>
        </w:rPr>
        <w:instrText xml:space="preserve"> REF _Ref440273986 \r \h </w:instrText>
      </w:r>
      <w:r w:rsidR="00C806CD">
        <w:rPr>
          <w:sz w:val="24"/>
          <w:szCs w:val="24"/>
        </w:rPr>
      </w:r>
      <w:r w:rsidR="00C806CD">
        <w:rPr>
          <w:sz w:val="24"/>
          <w:szCs w:val="24"/>
        </w:rPr>
        <w:fldChar w:fldCharType="separate"/>
      </w:r>
      <w:r w:rsidR="00FC2020">
        <w:rPr>
          <w:sz w:val="24"/>
          <w:szCs w:val="24"/>
        </w:rPr>
        <w:t>5.2</w:t>
      </w:r>
      <w:r w:rsidR="00C806CD">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26"/>
      <w:bookmarkEnd w:id="1827"/>
      <w:bookmarkEnd w:id="1828"/>
      <w:bookmarkEnd w:id="1829"/>
      <w:bookmarkEnd w:id="183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581E9C">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581E9C">
        <w:rPr>
          <w:sz w:val="24"/>
          <w:szCs w:val="24"/>
        </w:rPr>
        <w:t xml:space="preserve">выполнения </w:t>
      </w:r>
      <w:bookmarkStart w:id="1850" w:name="_Toc442434840"/>
      <w:bookmarkStart w:id="1851" w:name="_Toc442435679"/>
      <w:bookmarkStart w:id="1852" w:name="_Toc462044801"/>
      <w:bookmarkStart w:id="1853" w:name="_Toc462068504"/>
      <w:r w:rsidR="004D5E6A" w:rsidRPr="00581E9C">
        <w:rPr>
          <w:sz w:val="24"/>
          <w:szCs w:val="24"/>
        </w:rPr>
        <w:t>работ</w:t>
      </w:r>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C806CD">
        <w:rPr>
          <w:sz w:val="24"/>
          <w:szCs w:val="24"/>
        </w:rPr>
        <w:fldChar w:fldCharType="begin"/>
      </w:r>
      <w:r w:rsidR="00211593">
        <w:rPr>
          <w:sz w:val="24"/>
          <w:szCs w:val="24"/>
        </w:rPr>
        <w:instrText xml:space="preserve"> REF _Ref440361140 \r \h </w:instrText>
      </w:r>
      <w:r w:rsidR="00C806CD">
        <w:rPr>
          <w:sz w:val="24"/>
          <w:szCs w:val="24"/>
        </w:rPr>
      </w:r>
      <w:r w:rsidR="00C806CD">
        <w:rPr>
          <w:sz w:val="24"/>
          <w:szCs w:val="24"/>
        </w:rPr>
        <w:fldChar w:fldCharType="separate"/>
      </w:r>
      <w:r w:rsidR="00FC2020">
        <w:rPr>
          <w:sz w:val="24"/>
          <w:szCs w:val="24"/>
        </w:rPr>
        <w:t>5.4</w:t>
      </w:r>
      <w:r w:rsidR="00C806CD">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88090C">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581E9C">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581E9C">
        <w:rPr>
          <w:sz w:val="24"/>
          <w:szCs w:val="24"/>
        </w:rPr>
        <w:t xml:space="preserve"> </w:t>
      </w:r>
      <w:bookmarkEnd w:id="1900"/>
      <w:bookmarkEnd w:id="1901"/>
      <w:bookmarkEnd w:id="1902"/>
      <w:bookmarkEnd w:id="1903"/>
      <w:bookmarkEnd w:id="1904"/>
      <w:bookmarkEnd w:id="1905"/>
      <w:bookmarkEnd w:id="190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806CD">
              <w:fldChar w:fldCharType="begin"/>
            </w:r>
            <w:r w:rsidR="00241046">
              <w:instrText xml:space="preserve"> REF _Ref441571138 \r \h </w:instrText>
            </w:r>
            <w:r w:rsidR="00C806CD">
              <w:fldChar w:fldCharType="separate"/>
            </w:r>
            <w:r w:rsidR="00FC2020">
              <w:t>2</w:t>
            </w:r>
            <w:r w:rsidR="00C806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806CD">
              <w:fldChar w:fldCharType="begin"/>
            </w:r>
            <w:r w:rsidR="00241046">
              <w:instrText xml:space="preserve"> REF _Ref441571138 \r \h </w:instrText>
            </w:r>
            <w:r w:rsidR="00C806CD">
              <w:fldChar w:fldCharType="separate"/>
            </w:r>
            <w:r w:rsidR="00FC2020">
              <w:t>2</w:t>
            </w:r>
            <w:r w:rsidR="00C806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88090C">
        <w:rPr>
          <w:sz w:val="24"/>
          <w:szCs w:val="24"/>
        </w:rPr>
        <w:t>Инструкции по заполнению</w:t>
      </w:r>
      <w:bookmarkEnd w:id="1907"/>
      <w:bookmarkEnd w:id="1908"/>
      <w:bookmarkEnd w:id="1909"/>
      <w:bookmarkEnd w:id="1910"/>
      <w:bookmarkEnd w:id="1911"/>
      <w:r w:rsidRPr="0088090C">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806CD">
        <w:rPr>
          <w:sz w:val="24"/>
          <w:szCs w:val="24"/>
        </w:rPr>
        <w:fldChar w:fldCharType="begin"/>
      </w:r>
      <w:r w:rsidR="009922AC">
        <w:rPr>
          <w:sz w:val="24"/>
          <w:szCs w:val="24"/>
        </w:rPr>
        <w:instrText xml:space="preserve"> REF _Ref441571800 \r \h </w:instrText>
      </w:r>
      <w:r w:rsidR="00C806CD">
        <w:rPr>
          <w:sz w:val="24"/>
          <w:szCs w:val="24"/>
        </w:rPr>
      </w:r>
      <w:r w:rsidR="00C806CD">
        <w:rPr>
          <w:sz w:val="24"/>
          <w:szCs w:val="24"/>
        </w:rPr>
        <w:fldChar w:fldCharType="separate"/>
      </w:r>
      <w:r w:rsidR="00FC2020">
        <w:rPr>
          <w:sz w:val="24"/>
          <w:szCs w:val="24"/>
        </w:rPr>
        <w:t>2</w:t>
      </w:r>
      <w:r w:rsidR="00C806C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806CD">
        <w:rPr>
          <w:sz w:val="24"/>
          <w:szCs w:val="24"/>
        </w:rPr>
        <w:fldChar w:fldCharType="begin"/>
      </w:r>
      <w:r w:rsidR="009922AC">
        <w:rPr>
          <w:sz w:val="24"/>
          <w:szCs w:val="24"/>
        </w:rPr>
        <w:instrText xml:space="preserve"> REF _Ref86827161 \r \h </w:instrText>
      </w:r>
      <w:r w:rsidR="00C806CD">
        <w:rPr>
          <w:sz w:val="24"/>
          <w:szCs w:val="24"/>
        </w:rPr>
      </w:r>
      <w:r w:rsidR="00C806CD">
        <w:rPr>
          <w:sz w:val="24"/>
          <w:szCs w:val="24"/>
        </w:rPr>
        <w:fldChar w:fldCharType="separate"/>
      </w:r>
      <w:r w:rsidR="00FC2020">
        <w:rPr>
          <w:sz w:val="24"/>
          <w:szCs w:val="24"/>
        </w:rPr>
        <w:t>1.2.6</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874F65">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581E9C"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581E9C">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74" w:name="_Ref491176415"/>
      <w:r w:rsidRPr="00581E9C">
        <w:rPr>
          <w:sz w:val="24"/>
          <w:szCs w:val="24"/>
        </w:rPr>
        <w:lastRenderedPageBreak/>
        <w:t xml:space="preserve">Форма </w:t>
      </w:r>
      <w:bookmarkEnd w:id="1962"/>
      <w:bookmarkEnd w:id="1963"/>
      <w:bookmarkEnd w:id="1964"/>
      <w:bookmarkEnd w:id="1965"/>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154BCB">
                <w:rPr>
                  <w:sz w:val="22"/>
                </w:rPr>
                <w:t>О закупках товаров</w:t>
              </w:r>
            </w:hyperlink>
            <w:r w:rsidRPr="00154BCB">
              <w:rPr>
                <w:sz w:val="22"/>
              </w:rPr>
              <w:t>, работ, услуг отдельными видами юридических лиц" и "</w:t>
            </w:r>
            <w:hyperlink r:id="rId37"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9" w:name="_Toc125426243"/>
      <w:bookmarkStart w:id="1980" w:name="_Toc396984070"/>
      <w:bookmarkStart w:id="1981" w:name="_Toc423423673"/>
      <w:r>
        <w:br w:type="page"/>
      </w:r>
    </w:p>
    <w:p w:rsidR="00211593" w:rsidRPr="00874F65"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874F65">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D4554B">
        <w:fldChar w:fldCharType="begin"/>
      </w:r>
      <w:r w:rsidR="00D4554B">
        <w:instrText xml:space="preserve"> REF _Ref491176415 \r \h  \* MERGEFORMAT </w:instrText>
      </w:r>
      <w:r w:rsidR="00D4554B">
        <w:fldChar w:fldCharType="separate"/>
      </w:r>
      <w:r w:rsidR="00FC2020" w:rsidRPr="00FC2020">
        <w:rPr>
          <w:sz w:val="24"/>
          <w:szCs w:val="24"/>
        </w:rPr>
        <w:t>5.7.2</w:t>
      </w:r>
      <w:r w:rsidR="00D4554B">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88090C">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88090C"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88090C">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Pr>
          <w:szCs w:val="24"/>
        </w:rPr>
        <w:br w:type="page"/>
      </w:r>
    </w:p>
    <w:p w:rsidR="00211593" w:rsidRPr="00874F65"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874F65">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4554B">
        <w:fldChar w:fldCharType="begin"/>
      </w:r>
      <w:r w:rsidR="00D4554B">
        <w:instrText xml:space="preserve"> REF _Ref440270568 \r \h  \* MERGEFORMAT </w:instrText>
      </w:r>
      <w:r w:rsidR="00D4554B">
        <w:fldChar w:fldCharType="separate"/>
      </w:r>
      <w:r w:rsidR="00FC2020">
        <w:t>4</w:t>
      </w:r>
      <w:r w:rsidR="00D4554B">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88090C">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88090C"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88090C">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88090C">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88090C">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88090C"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88090C">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Pr>
          <w:b/>
          <w:szCs w:val="24"/>
        </w:rPr>
        <w:br w:type="page"/>
      </w:r>
    </w:p>
    <w:p w:rsidR="00211593" w:rsidRPr="0088090C"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88090C">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15"/>
      <w:bookmarkEnd w:id="2216"/>
      <w:bookmarkEnd w:id="2217"/>
      <w:bookmarkEnd w:id="2218"/>
      <w:bookmarkEnd w:id="2219"/>
      <w:bookmarkEnd w:id="2220"/>
      <w:bookmarkEnd w:id="2221"/>
    </w:p>
    <w:p w:rsidR="00211593" w:rsidRPr="0088090C"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Pr>
          <w:b/>
          <w:szCs w:val="24"/>
        </w:rPr>
        <w:br w:type="page"/>
      </w:r>
    </w:p>
    <w:p w:rsidR="00211593" w:rsidRPr="0088090C"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88090C">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D4554B">
        <w:fldChar w:fldCharType="begin"/>
      </w:r>
      <w:r w:rsidR="00D4554B">
        <w:instrText xml:space="preserve"> REF _Ref55336310 \r \h  \* MERGEFORMAT </w:instrText>
      </w:r>
      <w:r w:rsidR="00D4554B">
        <w:fldChar w:fldCharType="separate"/>
      </w:r>
      <w:r w:rsidR="00FC2020" w:rsidRPr="00FC2020">
        <w:rPr>
          <w:sz w:val="24"/>
          <w:szCs w:val="24"/>
        </w:rPr>
        <w:t>5.1</w:t>
      </w:r>
      <w:r w:rsidR="00D4554B">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222"/>
    <w:bookmarkEnd w:id="2223"/>
    <w:bookmarkEnd w:id="2224"/>
    <w:bookmarkEnd w:id="2225"/>
    <w:bookmarkEnd w:id="2226"/>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89"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88090C">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88090C"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88090C">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88090C">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874F65">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874F65"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874F65">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874F65">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08171A">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88090C">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602FCE">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08171A">
        <w:rPr>
          <w:b/>
          <w:szCs w:val="24"/>
        </w:rPr>
        <w:t>Согласие на обработку персональных данных</w:t>
      </w:r>
      <w:bookmarkEnd w:id="2417"/>
      <w:bookmarkEnd w:id="2418"/>
      <w:bookmarkEnd w:id="2419"/>
      <w:bookmarkEnd w:id="2420"/>
      <w:bookmarkEnd w:id="2421"/>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22" w:name="_Toc462044831"/>
      <w:bookmarkStart w:id="2423" w:name="_Toc462068534"/>
      <w:bookmarkStart w:id="2424" w:name="_Toc463514224"/>
      <w:bookmarkStart w:id="2425" w:name="_Toc469480462"/>
      <w:bookmarkStart w:id="2426" w:name="_Toc471823253"/>
      <w:r w:rsidRPr="0008171A">
        <w:rPr>
          <w:bCs w:val="0"/>
          <w:sz w:val="24"/>
          <w:szCs w:val="24"/>
        </w:rPr>
        <w:lastRenderedPageBreak/>
        <w:t>Инструкции по заполнению</w:t>
      </w:r>
      <w:bookmarkEnd w:id="2422"/>
      <w:bookmarkEnd w:id="2423"/>
      <w:bookmarkEnd w:id="2424"/>
      <w:bookmarkEnd w:id="2425"/>
      <w:bookmarkEnd w:id="2426"/>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88090C">
        <w:rPr>
          <w:sz w:val="24"/>
          <w:szCs w:val="24"/>
        </w:rPr>
        <w:lastRenderedPageBreak/>
        <w:t>Соглашение о неустойке (форма 14)</w:t>
      </w:r>
      <w:bookmarkEnd w:id="2427"/>
      <w:bookmarkEnd w:id="2428"/>
      <w:bookmarkEnd w:id="2429"/>
      <w:bookmarkEnd w:id="2430"/>
      <w:bookmarkEnd w:id="2431"/>
    </w:p>
    <w:p w:rsidR="00211593" w:rsidRPr="0088090C"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88090C">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D4554B">
        <w:fldChar w:fldCharType="begin"/>
      </w:r>
      <w:r w:rsidR="00D4554B">
        <w:instrText xml:space="preserve"> REF _Ref303323780 \r \h  \* MERGEFORMAT </w:instrText>
      </w:r>
      <w:r w:rsidR="00D4554B">
        <w:fldChar w:fldCharType="separate"/>
      </w:r>
      <w:r w:rsidR="00FC2020" w:rsidRPr="00FC2020">
        <w:rPr>
          <w:vertAlign w:val="subscript"/>
        </w:rPr>
        <w:t>1.1.4</w:t>
      </w:r>
      <w:r w:rsidR="00D4554B">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806CD">
        <w:rPr>
          <w:vertAlign w:val="subscript"/>
        </w:rPr>
        <w:fldChar w:fldCharType="begin"/>
      </w:r>
      <w:r>
        <w:rPr>
          <w:vertAlign w:val="subscript"/>
        </w:rPr>
        <w:instrText xml:space="preserve"> REF _Ref303323780 \r \h </w:instrText>
      </w:r>
      <w:r w:rsidR="00C806CD">
        <w:rPr>
          <w:vertAlign w:val="subscript"/>
        </w:rPr>
      </w:r>
      <w:r w:rsidR="00C806CD">
        <w:rPr>
          <w:vertAlign w:val="subscript"/>
        </w:rPr>
        <w:fldChar w:fldCharType="separate"/>
      </w:r>
      <w:r w:rsidR="00FC2020">
        <w:rPr>
          <w:vertAlign w:val="subscript"/>
        </w:rPr>
        <w:t>1.1.4</w:t>
      </w:r>
      <w:r w:rsidR="00C806CD">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88090C">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79"/>
      <w:bookmarkEnd w:id="2480"/>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CC5A3A">
        <w:rPr>
          <w:sz w:val="24"/>
          <w:szCs w:val="24"/>
        </w:rPr>
        <w:t>Форма Расписки  сдачи-приемки соглашения о неустойке</w:t>
      </w:r>
      <w:bookmarkEnd w:id="2481"/>
      <w:bookmarkEnd w:id="2482"/>
      <w:bookmarkEnd w:id="2483"/>
      <w:bookmarkEnd w:id="24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CC5A3A">
        <w:rPr>
          <w:sz w:val="24"/>
          <w:szCs w:val="24"/>
        </w:rPr>
        <w:lastRenderedPageBreak/>
        <w:t>Инструкции по заполнению</w:t>
      </w:r>
      <w:bookmarkEnd w:id="2485"/>
      <w:bookmarkEnd w:id="2486"/>
      <w:bookmarkEnd w:id="2487"/>
      <w:bookmarkEnd w:id="2488"/>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76"/>
      <w:bookmarkEnd w:id="2477"/>
      <w:bookmarkEnd w:id="2478"/>
      <w:bookmarkEnd w:id="2489"/>
      <w:bookmarkEnd w:id="2490"/>
    </w:p>
    <w:p w:rsidR="00211593" w:rsidRPr="0088090C"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88090C">
        <w:rPr>
          <w:sz w:val="24"/>
          <w:szCs w:val="24"/>
        </w:rPr>
        <w:t xml:space="preserve">Форма </w:t>
      </w:r>
      <w:bookmarkEnd w:id="2491"/>
      <w:r w:rsidRPr="0088090C">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7857E5">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7857E5">
        <w:rPr>
          <w:b/>
          <w:snapToGrid w:val="0"/>
          <w:szCs w:val="24"/>
        </w:rPr>
        <w:t xml:space="preserve"> </w:t>
      </w:r>
      <w:bookmarkEnd w:id="2523"/>
      <w:bookmarkEnd w:id="2524"/>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88090C">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88090C">
        <w:rPr>
          <w:sz w:val="24"/>
          <w:szCs w:val="24"/>
        </w:rPr>
        <w:t xml:space="preserve">Форма </w:t>
      </w:r>
      <w:bookmarkEnd w:id="2561"/>
      <w:bookmarkEnd w:id="2562"/>
      <w:bookmarkEnd w:id="2563"/>
      <w:bookmarkEnd w:id="2564"/>
      <w:bookmarkEnd w:id="2565"/>
      <w:bookmarkEnd w:id="2566"/>
      <w:bookmarkEnd w:id="2567"/>
      <w:bookmarkEnd w:id="2568"/>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88090C">
        <w:rPr>
          <w:sz w:val="24"/>
          <w:szCs w:val="24"/>
        </w:rPr>
        <w:t>субподрядчиками</w:t>
      </w:r>
      <w:bookmarkEnd w:id="2577"/>
      <w:bookmarkEnd w:id="2578"/>
      <w:bookmarkEnd w:id="2579"/>
      <w:bookmarkEnd w:id="2580"/>
      <w:bookmarkEnd w:id="2581"/>
      <w:bookmarkEnd w:id="2582"/>
      <w:bookmarkEnd w:id="258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Pr>
          <w:b/>
          <w:szCs w:val="24"/>
        </w:rPr>
        <w:br w:type="page"/>
      </w:r>
    </w:p>
    <w:p w:rsidR="00211593" w:rsidRPr="0088090C"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88090C">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806CD">
        <w:rPr>
          <w:sz w:val="24"/>
          <w:szCs w:val="24"/>
        </w:rPr>
        <w:fldChar w:fldCharType="begin"/>
      </w:r>
      <w:r w:rsidR="009922AC">
        <w:rPr>
          <w:sz w:val="24"/>
          <w:szCs w:val="24"/>
        </w:rPr>
        <w:instrText xml:space="preserve"> REF _Ref441571951 \r \h </w:instrText>
      </w:r>
      <w:r w:rsidR="00C806CD">
        <w:rPr>
          <w:sz w:val="24"/>
          <w:szCs w:val="24"/>
        </w:rPr>
      </w:r>
      <w:r w:rsidR="00C806CD">
        <w:rPr>
          <w:sz w:val="24"/>
          <w:szCs w:val="24"/>
        </w:rPr>
        <w:fldChar w:fldCharType="separate"/>
      </w:r>
      <w:r w:rsidR="00FC2020">
        <w:rPr>
          <w:sz w:val="24"/>
          <w:szCs w:val="24"/>
        </w:rPr>
        <w:t>3.3.3</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806CD">
        <w:rPr>
          <w:sz w:val="24"/>
          <w:szCs w:val="24"/>
        </w:rPr>
        <w:fldChar w:fldCharType="begin"/>
      </w:r>
      <w:r w:rsidR="00211593">
        <w:rPr>
          <w:sz w:val="24"/>
          <w:szCs w:val="24"/>
        </w:rPr>
        <w:instrText xml:space="preserve"> REF _Ref440274337 \r \h </w:instrText>
      </w:r>
      <w:r w:rsidR="00C806CD">
        <w:rPr>
          <w:sz w:val="24"/>
          <w:szCs w:val="24"/>
        </w:rPr>
      </w:r>
      <w:r w:rsidR="00C806CD">
        <w:rPr>
          <w:sz w:val="24"/>
          <w:szCs w:val="24"/>
        </w:rPr>
        <w:fldChar w:fldCharType="separate"/>
      </w:r>
      <w:r w:rsidR="00FC2020">
        <w:rPr>
          <w:sz w:val="24"/>
          <w:szCs w:val="24"/>
        </w:rPr>
        <w:t>5.2</w:t>
      </w:r>
      <w:r w:rsidR="00C806CD">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06CD">
        <w:rPr>
          <w:sz w:val="24"/>
          <w:szCs w:val="24"/>
        </w:rPr>
        <w:fldChar w:fldCharType="begin"/>
      </w:r>
      <w:r w:rsidR="00211593">
        <w:rPr>
          <w:sz w:val="24"/>
          <w:szCs w:val="24"/>
        </w:rPr>
        <w:instrText xml:space="preserve"> REF _Ref440274366 \r \h </w:instrText>
      </w:r>
      <w:r w:rsidR="00C806CD">
        <w:rPr>
          <w:sz w:val="24"/>
          <w:szCs w:val="24"/>
        </w:rPr>
      </w:r>
      <w:r w:rsidR="00C806CD">
        <w:rPr>
          <w:sz w:val="24"/>
          <w:szCs w:val="24"/>
        </w:rPr>
        <w:fldChar w:fldCharType="separate"/>
      </w:r>
      <w:r w:rsidR="00FC2020">
        <w:rPr>
          <w:sz w:val="24"/>
          <w:szCs w:val="24"/>
        </w:rPr>
        <w:t>5.4</w:t>
      </w:r>
      <w:r w:rsidR="00C806CD">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15"/>
      <w:bookmarkEnd w:id="2616"/>
      <w:bookmarkEnd w:id="2617"/>
      <w:bookmarkEnd w:id="261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88090C">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806CD">
        <w:rPr>
          <w:sz w:val="24"/>
          <w:szCs w:val="24"/>
        </w:rPr>
        <w:fldChar w:fldCharType="begin"/>
      </w:r>
      <w:r w:rsidR="00050BB7">
        <w:rPr>
          <w:sz w:val="24"/>
          <w:szCs w:val="24"/>
        </w:rPr>
        <w:instrText xml:space="preserve"> REF _Ref442253730 \r \h </w:instrText>
      </w:r>
      <w:r w:rsidR="00C806CD">
        <w:rPr>
          <w:sz w:val="24"/>
          <w:szCs w:val="24"/>
        </w:rPr>
      </w:r>
      <w:r w:rsidR="00C806CD">
        <w:rPr>
          <w:sz w:val="24"/>
          <w:szCs w:val="24"/>
        </w:rPr>
        <w:fldChar w:fldCharType="separate"/>
      </w:r>
      <w:r w:rsidR="00FC2020">
        <w:rPr>
          <w:sz w:val="24"/>
          <w:szCs w:val="24"/>
        </w:rPr>
        <w:t>3.3.4</w:t>
      </w:r>
      <w:r w:rsidR="00C806CD">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06CD">
        <w:rPr>
          <w:sz w:val="24"/>
          <w:szCs w:val="24"/>
        </w:rPr>
        <w:fldChar w:fldCharType="begin"/>
      </w:r>
      <w:r>
        <w:rPr>
          <w:sz w:val="24"/>
          <w:szCs w:val="24"/>
        </w:rPr>
        <w:instrText xml:space="preserve"> REF _Ref55336310 \r \h </w:instrText>
      </w:r>
      <w:r w:rsidR="00C806CD">
        <w:rPr>
          <w:sz w:val="24"/>
          <w:szCs w:val="24"/>
        </w:rPr>
      </w:r>
      <w:r w:rsidR="00C806CD">
        <w:rPr>
          <w:sz w:val="24"/>
          <w:szCs w:val="24"/>
        </w:rPr>
        <w:fldChar w:fldCharType="separate"/>
      </w:r>
      <w:r w:rsidR="00FC2020">
        <w:rPr>
          <w:sz w:val="24"/>
          <w:szCs w:val="24"/>
        </w:rPr>
        <w:t>5.1</w:t>
      </w:r>
      <w:r w:rsidR="00C806CD">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806CD">
        <w:rPr>
          <w:sz w:val="24"/>
          <w:szCs w:val="24"/>
        </w:rPr>
        <w:fldChar w:fldCharType="begin"/>
      </w:r>
      <w:r w:rsidR="00211593">
        <w:rPr>
          <w:sz w:val="24"/>
          <w:szCs w:val="24"/>
        </w:rPr>
        <w:instrText xml:space="preserve"> REF _Ref440274337 \r \h </w:instrText>
      </w:r>
      <w:r w:rsidR="00C806CD">
        <w:rPr>
          <w:sz w:val="24"/>
          <w:szCs w:val="24"/>
        </w:rPr>
      </w:r>
      <w:r w:rsidR="00C806CD">
        <w:rPr>
          <w:sz w:val="24"/>
          <w:szCs w:val="24"/>
        </w:rPr>
        <w:fldChar w:fldCharType="separate"/>
      </w:r>
      <w:r w:rsidR="00FC2020">
        <w:rPr>
          <w:sz w:val="24"/>
          <w:szCs w:val="24"/>
        </w:rPr>
        <w:t>5.2</w:t>
      </w:r>
      <w:r w:rsidR="00C806CD">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06CD">
        <w:rPr>
          <w:sz w:val="24"/>
          <w:szCs w:val="24"/>
        </w:rPr>
        <w:fldChar w:fldCharType="begin"/>
      </w:r>
      <w:r w:rsidR="00211593">
        <w:rPr>
          <w:sz w:val="24"/>
          <w:szCs w:val="24"/>
        </w:rPr>
        <w:instrText xml:space="preserve"> REF _Ref440274366 \r \h </w:instrText>
      </w:r>
      <w:r w:rsidR="00C806CD">
        <w:rPr>
          <w:sz w:val="24"/>
          <w:szCs w:val="24"/>
        </w:rPr>
      </w:r>
      <w:r w:rsidR="00C806CD">
        <w:rPr>
          <w:sz w:val="24"/>
          <w:szCs w:val="24"/>
        </w:rPr>
        <w:fldChar w:fldCharType="separate"/>
      </w:r>
      <w:r w:rsidR="00FC2020">
        <w:rPr>
          <w:sz w:val="24"/>
          <w:szCs w:val="24"/>
        </w:rPr>
        <w:t>5.4</w:t>
      </w:r>
      <w:r w:rsidR="00C806CD">
        <w:rPr>
          <w:sz w:val="24"/>
          <w:szCs w:val="24"/>
        </w:rPr>
        <w:fldChar w:fldCharType="end"/>
      </w:r>
      <w:r w:rsidR="00211593" w:rsidRPr="008E5EA3">
        <w:rPr>
          <w:sz w:val="24"/>
          <w:szCs w:val="24"/>
        </w:rPr>
        <w:t>).</w:t>
      </w:r>
      <w:bookmarkEnd w:id="1498"/>
      <w:bookmarkEnd w:id="1499"/>
    </w:p>
    <w:sectPr w:rsidR="00211593" w:rsidRPr="008E5EA3"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B87" w:rsidRDefault="00FE1B87">
      <w:pPr>
        <w:widowControl/>
        <w:spacing w:line="360" w:lineRule="auto"/>
        <w:ind w:firstLine="567"/>
        <w:rPr>
          <w:bCs/>
          <w:sz w:val="22"/>
          <w:szCs w:val="22"/>
        </w:rPr>
      </w:pPr>
      <w:r>
        <w:rPr>
          <w:bCs/>
          <w:sz w:val="22"/>
          <w:szCs w:val="22"/>
        </w:rPr>
        <w:separator/>
      </w:r>
    </w:p>
  </w:endnote>
  <w:endnote w:type="continuationSeparator" w:id="0">
    <w:p w:rsidR="00FE1B87" w:rsidRDefault="00FE1B87">
      <w:pPr>
        <w:widowControl/>
        <w:spacing w:line="360" w:lineRule="auto"/>
        <w:ind w:firstLine="567"/>
        <w:rPr>
          <w:bCs/>
          <w:sz w:val="22"/>
          <w:szCs w:val="22"/>
        </w:rPr>
      </w:pPr>
      <w:r>
        <w:rPr>
          <w:bCs/>
          <w:sz w:val="22"/>
          <w:szCs w:val="22"/>
        </w:rPr>
        <w:continuationSeparator/>
      </w:r>
    </w:p>
  </w:endnote>
  <w:endnote w:type="continuationNotice" w:id="1">
    <w:p w:rsidR="00FE1B87" w:rsidRDefault="00FE1B87">
      <w:pPr>
        <w:widowControl/>
        <w:ind w:firstLine="567"/>
        <w:rPr>
          <w:bCs/>
          <w:sz w:val="22"/>
          <w:szCs w:val="22"/>
        </w:rPr>
      </w:pPr>
    </w:p>
  </w:endnote>
  <w:endnote w:id="2">
    <w:p w:rsidR="00564ACA" w:rsidRDefault="00564ACA"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Pr="00FA0376" w:rsidRDefault="00564ACA"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C2020">
      <w:rPr>
        <w:noProof/>
        <w:sz w:val="16"/>
        <w:szCs w:val="16"/>
      </w:rPr>
      <w:t>42</w:t>
    </w:r>
    <w:r w:rsidRPr="00FA0376">
      <w:rPr>
        <w:sz w:val="16"/>
        <w:szCs w:val="16"/>
      </w:rPr>
      <w:fldChar w:fldCharType="end"/>
    </w:r>
  </w:p>
  <w:p w:rsidR="00564ACA" w:rsidRPr="00D4554B" w:rsidRDefault="00564ACA"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w:t>
    </w:r>
    <w:r w:rsidRPr="00D4554B">
      <w:rPr>
        <w:sz w:val="18"/>
        <w:szCs w:val="18"/>
      </w:rPr>
      <w:t xml:space="preserve">заключения </w:t>
    </w:r>
    <w:r w:rsidRPr="00D4554B">
      <w:rPr>
        <w:iCs/>
        <w:sz w:val="18"/>
        <w:szCs w:val="18"/>
      </w:rPr>
      <w:t>Договора</w:t>
    </w:r>
    <w:r w:rsidRPr="00D4554B">
      <w:rPr>
        <w:bCs/>
        <w:sz w:val="18"/>
        <w:szCs w:val="18"/>
      </w:rPr>
      <w:t xml:space="preserve"> </w:t>
    </w:r>
    <w:r w:rsidRPr="00D4554B">
      <w:rPr>
        <w:sz w:val="18"/>
        <w:szCs w:val="18"/>
      </w:rPr>
      <w:t>на выполнение СМР и ПНР в рамках договора технологического присоединения КЛ-10 кВ для электроснабжения зданий комплекса технических средств обучения и подготовки авиационного персонала на территории военного городка №1, в/ч 62632, г. Липецк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64ACA" w:rsidRDefault="00564ACA">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B87" w:rsidRDefault="00FE1B87">
      <w:pPr>
        <w:widowControl/>
        <w:spacing w:line="360" w:lineRule="auto"/>
        <w:ind w:firstLine="567"/>
        <w:rPr>
          <w:bCs/>
          <w:sz w:val="22"/>
          <w:szCs w:val="22"/>
        </w:rPr>
      </w:pPr>
      <w:r>
        <w:rPr>
          <w:bCs/>
          <w:sz w:val="22"/>
          <w:szCs w:val="22"/>
        </w:rPr>
        <w:separator/>
      </w:r>
    </w:p>
  </w:footnote>
  <w:footnote w:type="continuationSeparator" w:id="0">
    <w:p w:rsidR="00FE1B87" w:rsidRDefault="00FE1B87">
      <w:pPr>
        <w:widowControl/>
        <w:spacing w:line="360" w:lineRule="auto"/>
        <w:ind w:firstLine="567"/>
        <w:rPr>
          <w:bCs/>
          <w:sz w:val="22"/>
          <w:szCs w:val="22"/>
        </w:rPr>
      </w:pPr>
      <w:r>
        <w:rPr>
          <w:bCs/>
          <w:sz w:val="22"/>
          <w:szCs w:val="22"/>
        </w:rPr>
        <w:continuationSeparator/>
      </w:r>
    </w:p>
  </w:footnote>
  <w:footnote w:type="continuationNotice" w:id="1">
    <w:p w:rsidR="00FE1B87" w:rsidRDefault="00FE1B87">
      <w:pPr>
        <w:widowControl/>
        <w:ind w:firstLine="567"/>
        <w:rPr>
          <w:bCs/>
          <w:sz w:val="22"/>
          <w:szCs w:val="22"/>
        </w:rPr>
      </w:pPr>
    </w:p>
  </w:footnote>
  <w:footnote w:id="2">
    <w:p w:rsidR="00564ACA" w:rsidRPr="00B36685" w:rsidRDefault="00564ACA"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564ACA" w:rsidRDefault="00564ACA"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64ACA" w:rsidRDefault="00564ACA" w:rsidP="00E14E11">
      <w:pPr>
        <w:pStyle w:val="1ff6"/>
        <w:rPr>
          <w:rFonts w:ascii="Times New Roman" w:eastAsia="Times New Roman" w:hAnsi="Times New Roman" w:cs="Times New Roman"/>
          <w:lang w:eastAsia="ru-RU"/>
        </w:rPr>
      </w:pPr>
    </w:p>
  </w:footnote>
  <w:footnote w:id="4">
    <w:p w:rsidR="00564ACA" w:rsidRDefault="00564ACA"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Pr="00930031" w:rsidRDefault="00564ACA"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CA" w:rsidRDefault="00564ACA"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6">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9">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8"/>
  </w:num>
  <w:num w:numId="9">
    <w:abstractNumId w:val="78"/>
  </w:num>
  <w:num w:numId="10">
    <w:abstractNumId w:val="54"/>
  </w:num>
  <w:num w:numId="11">
    <w:abstractNumId w:val="118"/>
  </w:num>
  <w:num w:numId="12">
    <w:abstractNumId w:val="44"/>
  </w:num>
  <w:num w:numId="13">
    <w:abstractNumId w:val="106"/>
  </w:num>
  <w:num w:numId="14">
    <w:abstractNumId w:val="65"/>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1"/>
  </w:num>
  <w:num w:numId="22">
    <w:abstractNumId w:val="74"/>
  </w:num>
  <w:num w:numId="23">
    <w:abstractNumId w:val="68"/>
  </w:num>
  <w:num w:numId="24">
    <w:abstractNumId w:val="91"/>
  </w:num>
  <w:num w:numId="25">
    <w:abstractNumId w:val="70"/>
  </w:num>
  <w:num w:numId="26">
    <w:abstractNumId w:val="89"/>
  </w:num>
  <w:num w:numId="27">
    <w:abstractNumId w:val="117"/>
  </w:num>
  <w:num w:numId="28">
    <w:abstractNumId w:val="9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2"/>
  </w:num>
  <w:num w:numId="52">
    <w:abstractNumId w:val="46"/>
  </w:num>
  <w:num w:numId="53">
    <w:abstractNumId w:val="79"/>
  </w:num>
  <w:num w:numId="54">
    <w:abstractNumId w:val="93"/>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9"/>
  </w:num>
  <w:num w:numId="72">
    <w:abstractNumId w:val="100"/>
  </w:num>
  <w:num w:numId="73">
    <w:abstractNumId w:val="98"/>
  </w:num>
  <w:num w:numId="74">
    <w:abstractNumId w:val="62"/>
  </w:num>
  <w:num w:numId="75">
    <w:abstractNumId w:val="121"/>
  </w:num>
  <w:num w:numId="76">
    <w:abstractNumId w:val="77"/>
  </w:num>
  <w:num w:numId="77">
    <w:abstractNumId w:val="94"/>
  </w:num>
  <w:num w:numId="78">
    <w:abstractNumId w:val="64"/>
  </w:num>
  <w:num w:numId="79">
    <w:abstractNumId w:val="87"/>
  </w:num>
  <w:num w:numId="80">
    <w:abstractNumId w:val="105"/>
  </w:num>
  <w:num w:numId="81">
    <w:abstractNumId w:val="58"/>
  </w:num>
  <w:num w:numId="82">
    <w:abstractNumId w:val="25"/>
  </w:num>
  <w:num w:numId="83">
    <w:abstractNumId w:val="96"/>
  </w:num>
  <w:num w:numId="84">
    <w:abstractNumId w:val="80"/>
  </w:num>
  <w:num w:numId="85">
    <w:abstractNumId w:val="33"/>
  </w:num>
  <w:num w:numId="86">
    <w:abstractNumId w:val="50"/>
  </w:num>
  <w:num w:numId="87">
    <w:abstractNumId w:val="47"/>
  </w:num>
  <w:num w:numId="88">
    <w:abstractNumId w:val="86"/>
  </w:num>
  <w:num w:numId="89">
    <w:abstractNumId w:val="75"/>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1"/>
  </w:num>
  <w:num w:numId="100">
    <w:abstractNumId w:val="42"/>
  </w:num>
  <w:num w:numId="101">
    <w:abstractNumId w:val="73"/>
  </w:num>
  <w:num w:numId="102">
    <w:abstractNumId w:val="108"/>
  </w:num>
  <w:num w:numId="103">
    <w:abstractNumId w:val="82"/>
  </w:num>
  <w:num w:numId="104">
    <w:abstractNumId w:val="104"/>
  </w:num>
  <w:num w:numId="105">
    <w:abstractNumId w:val="63"/>
  </w:num>
  <w:num w:numId="106">
    <w:abstractNumId w:val="109"/>
  </w:num>
  <w:num w:numId="107">
    <w:abstractNumId w:val="85"/>
  </w:num>
  <w:num w:numId="108">
    <w:abstractNumId w:val="9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8CB"/>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A7AB0"/>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259"/>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CDF"/>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5C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6F2"/>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15D"/>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CA"/>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120A"/>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8C"/>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4C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A99"/>
    <w:rsid w:val="009A7B62"/>
    <w:rsid w:val="009B047E"/>
    <w:rsid w:val="009B088C"/>
    <w:rsid w:val="009B1C0E"/>
    <w:rsid w:val="009B1D73"/>
    <w:rsid w:val="009B1E6D"/>
    <w:rsid w:val="009B23D7"/>
    <w:rsid w:val="009B2B4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2F7"/>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47"/>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2C30"/>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54B"/>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F9"/>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020"/>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1B87"/>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FontStyle24">
    <w:name w:val="Font Style24"/>
    <w:basedOn w:val="a6"/>
    <w:uiPriority w:val="99"/>
    <w:rsid w:val="006D308C"/>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FontStyle24">
    <w:name w:val="Font Style24"/>
    <w:basedOn w:val="a6"/>
    <w:uiPriority w:val="99"/>
    <w:rsid w:val="006D308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33" Type="http://schemas.openxmlformats.org/officeDocument/2006/relationships/hyperlink" Target="consultantplus://offline/ref=86C855FF9931DA9E8282C60C4DADA77D6E3EFB01C62B67668DFC4D0EA1y5xAN"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totskaya.EY@mrsk-1.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http://www.rosseti.ru/about/contacts/opinion/"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3.xml"/><Relationship Id="rId32" Type="http://schemas.openxmlformats.org/officeDocument/2006/relationships/hyperlink" Target="consultantplus://offline/ref=86C855FF9931DA9E8282C60C4DADA77D6E3FF20BC62667668DFC4D0EA1y5xAN" TargetMode="Externa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footer" Target="footer2.xml"/><Relationship Id="rId28" Type="http://schemas.openxmlformats.org/officeDocument/2006/relationships/hyperlink" Target="mailto:Lazareva.TV@mrsk-1.ru" TargetMode="External"/><Relationship Id="rId36" Type="http://schemas.openxmlformats.org/officeDocument/2006/relationships/hyperlink" Target="consultantplus://offline/ref=86C855FF9931DA9E8282C60C4DADA77D6E3EF501C72B67668DFC4D0EA1y5xAN"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footer" Target="footer4.xm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yperlink" Target="https://rmsp.nalog.ru" TargetMode="External"/><Relationship Id="rId30" Type="http://schemas.openxmlformats.org/officeDocument/2006/relationships/hyperlink" Target="mailto:doverie@mrsk-1.ru" TargetMode="Externa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8ED7D-2A45-42D1-97D5-1369911B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30734</Words>
  <Characters>175190</Characters>
  <Application>Microsoft Office Word</Application>
  <DocSecurity>0</DocSecurity>
  <Lines>1459</Lines>
  <Paragraphs>411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205513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8</cp:revision>
  <cp:lastPrinted>2012-12-18T14:00:00Z</cp:lastPrinted>
  <dcterms:created xsi:type="dcterms:W3CDTF">2017-09-08T14:23:00Z</dcterms:created>
  <dcterms:modified xsi:type="dcterms:W3CDTF">2017-09-11T09:38:00Z</dcterms:modified>
</cp:coreProperties>
</file>